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body>
    <w:sdt>
      <w:sdtPr>
        <w:rPr>
          <w:rFonts w:ascii="Arial" w:hAnsi="Arial" w:cs="Arial"/>
          <w:sz w:val="24"/>
          <w:szCs w:val="24"/>
          <w:lang w:val="eu-ES"/>
        </w:rPr>
        <w:id w:val="669683428"/>
        <w:docPartObj>
          <w:docPartGallery w:val="Cover Pages"/>
          <w:docPartUnique/>
        </w:docPartObj>
      </w:sdtPr>
      <w:sdtEndPr>
        <w:rPr>
          <w:rFonts w:ascii="Arial" w:hAnsi="Arial" w:eastAsia="Times New Roman" w:cs="Arial"/>
          <w:b w:val="1"/>
          <w:bCs w:val="1"/>
          <w:sz w:val="24"/>
          <w:szCs w:val="24"/>
          <w:lang w:val="eu-ES" w:eastAsia="eu-ES"/>
        </w:rPr>
      </w:sdtEndPr>
      <w:sdtContent>
        <w:p xmlns:wp14="http://schemas.microsoft.com/office/word/2010/wordml" w:rsidRPr="00FF42EE" w:rsidR="005E4B8F" w:rsidRDefault="005E4B8F" w14:paraId="3E3D45EB" wp14:textId="77777777">
          <w:pPr>
            <w:rPr>
              <w:rFonts w:ascii="Arial" w:hAnsi="Arial" w:cs="Arial"/>
              <w:sz w:val="24"/>
              <w:szCs w:val="24"/>
              <w:lang w:val="eu-ES"/>
            </w:rPr>
          </w:pPr>
          <w:r w:rsidRPr="00FF42EE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w:drawing>
              <wp:anchor xmlns:wp14="http://schemas.microsoft.com/office/word/2010/wordprocessingDrawing" distT="0" distB="0" distL="114300" distR="114300" simplePos="0" relativeHeight="251665408" behindDoc="0" locked="0" layoutInCell="1" allowOverlap="1" wp14:anchorId="23BEB400" wp14:editId="7777777">
                <wp:simplePos x="0" y="0"/>
                <wp:positionH relativeFrom="column">
                  <wp:posOffset>-851535</wp:posOffset>
                </wp:positionH>
                <wp:positionV relativeFrom="paragraph">
                  <wp:posOffset>-882015</wp:posOffset>
                </wp:positionV>
                <wp:extent cx="2056569" cy="1196340"/>
                <wp:effectExtent l="0" t="0" r="1270" b="3810"/>
                <wp:wrapNone/>
                <wp:docPr id="2" name="Irudia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Originala sloganarekin.jpg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58143" cy="119725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F42EE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g">
                <w:drawing>
                  <wp:anchor xmlns:wp14="http://schemas.microsoft.com/office/word/2010/wordprocessingDrawing" distT="0" distB="0" distL="114300" distR="114300" simplePos="0" relativeHeight="251662336" behindDoc="0" locked="0" layoutInCell="1" allowOverlap="1" wp14:anchorId="2609150A" wp14:editId="7777777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2300</wp14:pctPosVOffset>
                        </wp:positionV>
                      </mc:Choice>
                      <mc:Fallback>
                        <wp:positionV relativeFrom="page">
                          <wp:posOffset>231140</wp:posOffset>
                        </wp:positionV>
                      </mc:Fallback>
                    </mc:AlternateContent>
                    <wp:extent cx="7315200" cy="1215391"/>
                    <wp:effectExtent l="0" t="0" r="1270" b="1905"/>
                    <wp:wrapNone/>
                    <wp:docPr id="149" name="149. taldea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315200" cy="1215391"/>
                              <a:chOff x="0" y="-1"/>
                              <a:chExt cx="7315200" cy="1216153"/>
                            </a:xfrm>
                          </wpg:grpSpPr>
                          <wps:wsp>
                            <wps:cNvPr id="150" name="51. laukizuzena"/>
                            <wps:cNvSpPr/>
                            <wps:spPr>
                              <a:xfrm>
                                <a:off x="0" y="-1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0 w 7312660"/>
                                  <a:gd name="connsiteY3" fmla="*/ 1215390 h 1215390"/>
                                  <a:gd name="connsiteX4" fmla="*/ 0 w 7312660"/>
                                  <a:gd name="connsiteY4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67125 w 7312660"/>
                                  <a:gd name="connsiteY3" fmla="*/ 120967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129665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9525 w 7322185"/>
                                  <a:gd name="connsiteY0" fmla="*/ 0 h 1129665"/>
                                  <a:gd name="connsiteX1" fmla="*/ 7322185 w 7322185"/>
                                  <a:gd name="connsiteY1" fmla="*/ 0 h 1129665"/>
                                  <a:gd name="connsiteX2" fmla="*/ 7322185 w 7322185"/>
                                  <a:gd name="connsiteY2" fmla="*/ 1129665 h 1129665"/>
                                  <a:gd name="connsiteX3" fmla="*/ 3629025 w 7322185"/>
                                  <a:gd name="connsiteY3" fmla="*/ 733425 h 1129665"/>
                                  <a:gd name="connsiteX4" fmla="*/ 0 w 7322185"/>
                                  <a:gd name="connsiteY4" fmla="*/ 1091565 h 1129665"/>
                                  <a:gd name="connsiteX5" fmla="*/ 9525 w 7322185"/>
                                  <a:gd name="connsiteY5" fmla="*/ 0 h 1129665"/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151. laukizuzena"/>
                            <wps:cNvSpPr/>
                            <wps:spPr>
                              <a:xfrm>
                                <a:off x="0" y="0"/>
                                <a:ext cx="7315200" cy="1216152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3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12100</wp14:pctHeight>
                    </wp14:sizeRelV>
                  </wp:anchor>
                </w:drawing>
              </mc:Choice>
              <mc:Fallback>
                <w:pict w14:anchorId="77471B81">
                  <v:group id="149. taldea" style="position:absolute;margin-left:0;margin-top:0;width:8in;height:95.7pt;z-index:251662336;mso-width-percent:941;mso-height-percent:121;mso-top-percent:23;mso-position-horizontal:center;mso-position-horizontal-relative:page;mso-position-vertical-relative:page;mso-width-percent:941;mso-height-percent:121;mso-top-percent:23" coordsize="73152,12161" coordorigin="" o:spid="_x0000_s1026" w14:anchorId="3DF18A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">
                    <v:shape id="51. laukizuzena" style="position:absolute;width:73152;height:11303;visibility:visible;mso-wrap-style:square;v-text-anchor:middle" coordsize="7312660,1129665" o:spid="_x0000_s1027" fillcolor="#4f81bd [3204]" stroked="f" strokeweight="2pt" path="m,l7312660,r,1129665l3619500,733425,,1091565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">
                      <v:path arrowok="t" o:connecttype="custom" o:connectlocs="0,0;7315200,0;7315200,1130373;3620757,733885;0,1092249;0,0" o:connectangles="0,0,0,0,0,0"/>
                    </v:shape>
                    <v:rect id="151. laukizuzena" style="position:absolute;width:73152;height:12161;visibility:visible;mso-wrap-style:square;v-text-anchor:middle" o:spid="_x0000_s1028" stroked="f" strokeweight="2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">
                      <v:fill type="frame" o:title="" recolor="t" rotate="t" r:id="rId14"/>
                    </v:rect>
                    <w10:wrap anchorx="page" anchory="page"/>
                  </v:group>
                </w:pict>
              </mc:Fallback>
            </mc:AlternateContent>
          </w:r>
          <w:r w:rsidRPr="00FF42EE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s">
                <w:drawing>
                  <wp:anchor xmlns:wp14="http://schemas.microsoft.com/office/word/2010/wordprocessingDrawing" distT="0" distB="0" distL="114300" distR="114300" simplePos="0" relativeHeight="251660288" behindDoc="0" locked="0" layoutInCell="1" allowOverlap="1" wp14:anchorId="61274148" wp14:editId="7777777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81800</wp14:pctPosVOffset>
                        </wp:positionV>
                      </mc:Choice>
                      <mc:Fallback>
                        <wp:positionV relativeFrom="page">
                          <wp:posOffset>8227695</wp:posOffset>
                        </wp:positionV>
                      </mc:Fallback>
                    </mc:AlternateContent>
                    <wp:extent cx="7315200" cy="914400"/>
                    <wp:effectExtent l="0" t="0" r="0" b="8255"/>
                    <wp:wrapSquare wrapText="bothSides"/>
                    <wp:docPr id="152" name="152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914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olor w:val="595959" w:themeColor="text1" w:themeTint="A6"/>
                                    <w:sz w:val="28"/>
                                    <w:szCs w:val="28"/>
                                    <w:lang w:val="es-ES"/>
                                  </w:rPr>
                                  <w:alias w:val="Egilea"/>
                                  <w:tag w:val=""/>
                                  <w:id w:val="789243997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xmlns:wp14="http://schemas.microsoft.com/office/word/2010/wordml" w:rsidRPr="005E4B8F" w:rsidR="006B5319" w:rsidRDefault="00635F13" w14:paraId="47E218DA" wp14:textId="77777777">
                                    <w:pPr>
                                      <w:pStyle w:val="Tarterikez"/>
                                      <w:jc w:val="right"/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>Tknika-koa</w:t>
                                    </w:r>
                                    <w:proofErr w:type="spellEnd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>moldatua</w:t>
                                    </w:r>
                                    <w:proofErr w:type="spellEnd"/>
                                  </w:p>
                                </w:sdtContent>
                              </w:sdt>
                              <w:p xmlns:wp14="http://schemas.microsoft.com/office/word/2010/wordml" w:rsidRPr="005E4B8F" w:rsidR="006B5319" w:rsidRDefault="00641F28" w14:paraId="207CCF61" wp14:textId="77777777">
                                <w:pPr>
                                  <w:pStyle w:val="Tarterikez"/>
                                  <w:jc w:val="right"/>
                                  <w:rPr>
                                    <w:color w:val="595959" w:themeColor="text1" w:themeTint="A6"/>
                                    <w:sz w:val="18"/>
                                    <w:szCs w:val="18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color w:val="595959" w:themeColor="text1" w:themeTint="A6"/>
                                      <w:sz w:val="18"/>
                                      <w:szCs w:val="18"/>
                                    </w:rPr>
                                    <w:alias w:val="Helbide elektronikoa"/>
                                    <w:tag w:val="Helbide elektronikoa"/>
                                    <w:id w:val="942260680"/>
                                    <w:showingPlcHdr/>
                                    <w:dataBinding w:prefixMappings="xmlns:ns0='http://schemas.microsoft.com/office/2006/coverPageProps' " w:xpath="/ns0:CoverPageProperties[1]/ns0:CompanyEmail[1]" w:storeItemID="{55AF091B-3C7A-41E3-B477-F2FDAA23CFDA}"/>
                                    <w:text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color w:val="595959" w:themeColor="text1" w:themeTint="A6"/>
                                        <w:sz w:val="18"/>
                                        <w:szCs w:val="18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9200</wp14:pctHeight>
                    </wp14:sizeRelV>
                  </wp:anchor>
                </w:drawing>
              </mc:Choice>
              <mc:Fallback>
                <w:pict w14:anchorId="07652B0D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152. testu-koadroa" style="position:absolute;margin-left:0;margin-top:0;width:8in;height:1in;z-index:251660288;visibility:visible;mso-wrap-style:square;mso-width-percent:941;mso-height-percent:92;mso-top-percent:818;mso-wrap-distance-left:9pt;mso-wrap-distance-top:0;mso-wrap-distance-right:9pt;mso-wrap-distance-bottom:0;mso-position-horizontal:center;mso-position-horizontal-relative:page;mso-position-vertical-relative:page;mso-width-percent:941;mso-height-percent:92;mso-top-percent:818;mso-width-relative:page;mso-height-relative:page;v-text-anchor:bottom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">
                    <v:textbox inset="126pt,0,54pt,0">
                      <w:txbxContent>
                        <w:sdt>
                          <w:sdtPr>
                            <w:id w:val="1570506897"/>
                            <w:rPr>
                              <w:color w:val="595959" w:themeColor="text1" w:themeTint="A6"/>
                              <w:sz w:val="28"/>
                              <w:szCs w:val="28"/>
                              <w:lang w:val="es-ES"/>
                            </w:rPr>
                            <w:alias w:val="Egilea"/>
                            <w:tag w:val=""/>
                            <w:id w:val="789243997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EndPr/>
                          <w:sdtContent>
                            <w:p w:rsidRPr="005E4B8F" w:rsidR="006B5319" w:rsidRDefault="00635F13" w14:paraId="0D480257" wp14:textId="77777777">
                              <w:pPr>
                                <w:pStyle w:val="Tarterikez"/>
                                <w:jc w:val="right"/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</w:pPr>
                              <w:proofErr w:type="spellStart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>Tknika-koa</w:t>
                              </w:r>
                              <w:proofErr w:type="spellEnd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>moldatua</w:t>
                              </w:r>
                              <w:proofErr w:type="spellEnd"/>
                            </w:p>
                          </w:sdtContent>
                        </w:sdt>
                        <w:p w:rsidRPr="005E4B8F" w:rsidR="006B5319" w:rsidRDefault="00641F28" w14:paraId="05C2A4D3" wp14:textId="77777777">
                          <w:pPr>
                            <w:pStyle w:val="Tarterikez"/>
                            <w:jc w:val="right"/>
                            <w:rPr>
                              <w:color w:val="595959" w:themeColor="text1" w:themeTint="A6"/>
                              <w:sz w:val="18"/>
                              <w:szCs w:val="18"/>
                              <w:lang w:val="es-ES"/>
                            </w:rPr>
                          </w:pPr>
                          <w:sdt>
                            <w:sdtPr>
                              <w:id w:val="2038720759"/>
                              <w:rPr>
                                <w:color w:val="595959" w:themeColor="text1" w:themeTint="A6"/>
                                <w:sz w:val="18"/>
                                <w:szCs w:val="18"/>
                              </w:rPr>
                              <w:alias w:val="Helbide elektronikoa"/>
                              <w:tag w:val="Helbide elektronikoa"/>
                              <w:id w:val="942260680"/>
                              <w:showingPlcHdr/>
                              <w:dataBinding w:prefixMappings="xmlns:ns0='http://schemas.microsoft.com/office/2006/coverPageProps' " w:xpath="/ns0:CoverPageProperties[1]/ns0:CompanyEmail[1]" w:storeItemID="{55AF091B-3C7A-41E3-B477-F2FDAA23CFDA}"/>
                              <w:text/>
                            </w:sdtPr>
                            <w:sdtEndPr/>
                            <w:sdtContent>
                              <w:r w:rsidR="006B5319">
                                <w:rPr>
                                  <w:color w:val="595959" w:themeColor="text1" w:themeTint="A6"/>
                                  <w:sz w:val="18"/>
                                  <w:szCs w:val="18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</w:p>
        <w:p xmlns:wp14="http://schemas.microsoft.com/office/word/2010/wordml" w:rsidRPr="00FF42EE" w:rsidR="005E4B8F" w:rsidRDefault="00E11453" w14:paraId="5622D586" wp14:textId="77777777">
          <w:pPr>
            <w:rPr>
              <w:rFonts w:ascii="Arial" w:hAnsi="Arial" w:eastAsia="Times New Roman" w:cs="Arial"/>
              <w:sz w:val="24"/>
              <w:szCs w:val="24"/>
              <w:lang w:val="eu-ES" w:eastAsia="eu-ES"/>
            </w:rPr>
          </w:pPr>
          <w:r w:rsidRPr="00FF42EE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s">
                <w:drawing>
                  <wp:anchor xmlns:wp14="http://schemas.microsoft.com/office/word/2010/wordprocessingDrawing" distT="0" distB="0" distL="114300" distR="114300" simplePos="0" relativeHeight="251659264" behindDoc="0" locked="0" layoutInCell="1" allowOverlap="1" wp14:anchorId="6EEB8E5E" wp14:editId="7777777">
                    <wp:simplePos x="0" y="0"/>
                    <wp:positionH relativeFrom="page">
                      <wp:posOffset>76200</wp:posOffset>
                    </wp:positionH>
                    <wp:positionV relativeFrom="margin">
                      <wp:posOffset>2684145</wp:posOffset>
                    </wp:positionV>
                    <wp:extent cx="7612380" cy="3638550"/>
                    <wp:effectExtent l="0" t="0" r="0" b="6350"/>
                    <wp:wrapSquare wrapText="bothSides"/>
                    <wp:docPr id="154" name="154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612380" cy="36385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xmlns:wp14="http://schemas.microsoft.com/office/word/2010/wordml" w:rsidRPr="005E4B8F" w:rsidR="006B5319" w:rsidRDefault="00641F28" w14:paraId="18FB4B73" wp14:textId="77777777">
                                <w:pPr>
                                  <w:jc w:val="right"/>
                                  <w:rPr>
                                    <w:color w:val="4F81BD" w:themeColor="accent1"/>
                                    <w:sz w:val="36"/>
                                    <w:szCs w:val="36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rFonts w:ascii="Arial" w:hAnsi="Arial" w:cs="Arial" w:eastAsiaTheme="majorEastAsia"/>
                                      <w:b/>
                                      <w:bCs/>
                                      <w:color w:val="365F91" w:themeColor="accent1" w:themeShade="BF"/>
                                      <w:sz w:val="36"/>
                                      <w:szCs w:val="36"/>
                                      <w:lang w:val="eu-ES"/>
                                    </w:rPr>
                                    <w:alias w:val="Titulua"/>
                                    <w:tag w:val=""/>
                                    <w:id w:val="630141079"/>
                                    <w:showingPlcHdr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rFonts w:ascii="Arial" w:hAnsi="Arial" w:cs="Arial" w:eastAsiaTheme="majorEastAsia"/>
                                        <w:b/>
                                        <w:bCs/>
                                        <w:color w:val="365F91" w:themeColor="accent1" w:themeShade="BF"/>
                                        <w:sz w:val="36"/>
                                        <w:szCs w:val="36"/>
                                        <w:lang w:val="eu-ES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  <w:p xmlns:wp14="http://schemas.microsoft.com/office/word/2010/wordml" w:rsidR="00FB0ACF" w:rsidP="00FB0ACF" w:rsidRDefault="00436DEE" w14:paraId="649575FC" wp14:textId="77777777">
                                <w:pPr>
                                  <w:pStyle w:val="1izenburua"/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7</w:t>
                                </w:r>
                                <w:r w:rsidR="00FB0ACF"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. JARDUERA</w:t>
                                </w:r>
                              </w:p>
                              <w:p xmlns:wp14="http://schemas.microsoft.com/office/word/2010/wordml" w:rsidR="00A528CB" w:rsidP="00A528CB" w:rsidRDefault="00A528CB" w14:paraId="672A6659" wp14:textId="77777777">
                                <w:pPr>
                                  <w:rPr>
                                    <w:rFonts w:ascii="Arial" w:hAnsi="Arial" w:cs="Arial" w:eastAsiaTheme="majorEastAsia"/>
                                    <w:b/>
                                    <w:bC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</w:p>
                              <w:p xmlns:wp14="http://schemas.microsoft.com/office/word/2010/wordml" w:rsidRPr="006876F5" w:rsidR="006876F5" w:rsidP="006876F5" w:rsidRDefault="006876F5" w14:paraId="0A37501D" wp14:textId="77777777">
                                <w:pPr>
                                  <w:spacing w:after="0" w:line="240" w:lineRule="auto"/>
                                  <w:rPr>
                                    <w:rFonts w:ascii="Times New Roman" w:hAnsi="Times New Roman" w:eastAsia="Times New Roman" w:cs="Times New Roman"/>
                                    <w:sz w:val="24"/>
                                    <w:szCs w:val="24"/>
                                    <w:lang w:val="eu-ES" w:eastAsia="eu-ES"/>
                                  </w:rPr>
                                </w:pPr>
                              </w:p>
                              <w:p xmlns:wp14="http://schemas.microsoft.com/office/word/2010/wordml" w:rsidRPr="005707A5" w:rsidR="000B1014" w:rsidP="006876F5" w:rsidRDefault="00436DEE" w14:paraId="0D2559B6" wp14:textId="77777777">
                                <w:pPr>
                                  <w:rPr>
                                    <w:rFonts w:ascii="Arial" w:hAnsi="Arial" w:cs="Arial" w:eastAsiaTheme="majorEastAsia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s-ES"/>
                                  </w:rPr>
                                </w:pPr>
                                <w:r w:rsidRPr="00436DEE">
                                  <w:rPr>
                                    <w:rFonts w:ascii="Arial" w:hAnsi="Arial" w:cs="Arial" w:eastAsiaTheme="majorEastAsia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>PLC BATETIK IKUSTEKO PROZESUA KUDEATZEA, PORTU INTEGRATUAREN BIDEZ. PROFINET-IO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>
                <w:pict w14:anchorId="1D8A12BF">
                  <v:shape id="154. testu-koadroa" style="position:absolute;margin-left:6pt;margin-top:211.35pt;width:599.4pt;height:286.5pt;z-index:251659264;visibility:visible;mso-wrap-style:square;mso-width-percent:0;mso-height-percent:363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363;mso-width-relative:page;mso-height-relative:page;v-text-anchor:bottom" o:spid="_x0000_s102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">
                    <v:textbox inset="126pt,0,54pt,0">
                      <w:txbxContent>
                        <w:p w:rsidRPr="005E4B8F" w:rsidR="006B5319" w:rsidRDefault="00641F28" w14:paraId="2FB60F38" wp14:textId="77777777">
                          <w:pPr>
                            <w:jc w:val="right"/>
                            <w:rPr>
                              <w:color w:val="4F81BD" w:themeColor="accent1"/>
                              <w:sz w:val="36"/>
                              <w:szCs w:val="36"/>
                              <w:lang w:val="es-ES"/>
                            </w:rPr>
                          </w:pPr>
                          <w:sdt>
                            <w:sdtPr>
                              <w:id w:val="17101936"/>
                              <w:rPr>
                                <w:rFonts w:ascii="Arial" w:hAnsi="Arial" w:cs="Arial" w:eastAsiaTheme="majorEastAsia"/>
                                <w:b/>
                                <w:bCs/>
                                <w:color w:val="365F91" w:themeColor="accent1" w:themeShade="BF"/>
                                <w:sz w:val="36"/>
                                <w:szCs w:val="36"/>
                                <w:lang w:val="eu-ES"/>
                              </w:rPr>
                              <w:alias w:val="Titulua"/>
                              <w:tag w:val=""/>
                              <w:id w:val="630141079"/>
                              <w:showingPlcHdr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EndPr/>
                            <w:sdtContent>
                              <w:r w:rsidR="006B5319">
                                <w:rPr>
                                  <w:rFonts w:ascii="Arial" w:hAnsi="Arial" w:cs="Arial" w:eastAsiaTheme="majorEastAsia"/>
                                  <w:b/>
                                  <w:bCs/>
                                  <w:color w:val="365F91" w:themeColor="accent1" w:themeShade="BF"/>
                                  <w:sz w:val="36"/>
                                  <w:szCs w:val="36"/>
                                  <w:lang w:val="eu-ES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  <w:p w:rsidR="00FB0ACF" w:rsidP="00FB0ACF" w:rsidRDefault="00436DEE" w14:paraId="405117FA" wp14:textId="77777777">
                          <w:pPr>
                            <w:pStyle w:val="1izenburua"/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</w:pPr>
                          <w:r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7</w:t>
                          </w:r>
                          <w:r w:rsidR="00FB0ACF"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. JARDUERA</w:t>
                          </w:r>
                        </w:p>
                        <w:p w:rsidR="00A528CB" w:rsidP="00A528CB" w:rsidRDefault="00A528CB" w14:paraId="5DAB6C7B" wp14:textId="77777777">
                          <w:pPr>
                            <w:rPr>
                              <w:rFonts w:ascii="Arial" w:hAnsi="Arial" w:cs="Arial" w:eastAsiaTheme="majorEastAsia"/>
                              <w:b/>
                              <w:bC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</w:pPr>
                        </w:p>
                        <w:p w:rsidRPr="006876F5" w:rsidR="006876F5" w:rsidP="006876F5" w:rsidRDefault="006876F5" w14:paraId="02EB378F" wp14:textId="77777777">
                          <w:pPr>
                            <w:spacing w:after="0" w:line="240" w:lineRule="auto"/>
                            <w:rPr>
                              <w:rFonts w:ascii="Times New Roman" w:hAnsi="Times New Roman" w:eastAsia="Times New Roman" w:cs="Times New Roman"/>
                              <w:sz w:val="24"/>
                              <w:szCs w:val="24"/>
                              <w:lang w:val="eu-ES" w:eastAsia="eu-ES"/>
                            </w:rPr>
                          </w:pPr>
                        </w:p>
                        <w:p w:rsidRPr="005707A5" w:rsidR="000B1014" w:rsidP="006876F5" w:rsidRDefault="00436DEE" w14:paraId="1AB1F295" wp14:textId="77777777">
                          <w:pPr>
                            <w:rPr>
                              <w:rFonts w:ascii="Arial" w:hAnsi="Arial" w:cs="Arial" w:eastAsiaTheme="majorEastAsia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s-ES"/>
                            </w:rPr>
                          </w:pPr>
                          <w:r w:rsidRPr="00436DEE">
                            <w:rPr>
                              <w:rFonts w:ascii="Arial" w:hAnsi="Arial" w:cs="Arial" w:eastAsiaTheme="majorEastAsia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>PLC BATETIK IKUSTEKO PROZESUA KUDEATZEA, PORTU INTEGRATUAREN BIDEZ. PROFINET-IO</w:t>
                          </w:r>
                        </w:p>
                      </w:txbxContent>
                    </v:textbox>
                    <w10:wrap type="square" anchorx="page" anchory="margin"/>
                  </v:shape>
                </w:pict>
              </mc:Fallback>
            </mc:AlternateContent>
          </w:r>
          <w:r w:rsidRPr="00FF42EE" w:rsidR="005E4B8F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w:drawing>
              <wp:anchor xmlns:wp14="http://schemas.microsoft.com/office/word/2010/wordprocessingDrawing" distT="114300" distB="114300" distL="114300" distR="114300" simplePos="0" relativeHeight="251664384" behindDoc="0" locked="0" layoutInCell="1" hidden="0" allowOverlap="1" wp14:anchorId="01FF331A" wp14:editId="365826D1">
                <wp:simplePos x="0" y="0"/>
                <wp:positionH relativeFrom="column">
                  <wp:posOffset>1303020</wp:posOffset>
                </wp:positionH>
                <wp:positionV relativeFrom="paragraph">
                  <wp:posOffset>1025525</wp:posOffset>
                </wp:positionV>
                <wp:extent cx="3246120" cy="1478280"/>
                <wp:effectExtent l="0" t="0" r="0" b="7620"/>
                <wp:wrapNone/>
                <wp:docPr id="1" name="image2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1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46120" cy="14782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F42EE" w:rsidR="005E4B8F">
            <w:rPr>
              <w:rFonts w:ascii="Arial" w:hAnsi="Arial" w:eastAsia="Times New Roman" w:cs="Arial"/>
              <w:b/>
              <w:bCs/>
              <w:sz w:val="24"/>
              <w:szCs w:val="24"/>
              <w:lang w:val="eu-ES" w:eastAsia="eu-ES"/>
            </w:rPr>
            <w:br w:type="page"/>
          </w:r>
        </w:p>
      </w:sdtContent>
    </w:sdt>
    <w:p xmlns:wp14="http://schemas.microsoft.com/office/word/2010/wordml" w:rsidRPr="00626333" w:rsidR="00626333" w:rsidP="006B1AAC" w:rsidRDefault="00626333" w14:paraId="4C16D960" wp14:textId="77777777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 xml:space="preserve">Jarduera honetan, </w:t>
      </w:r>
      <w:proofErr w:type="spellStart"/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>Cognex</w:t>
      </w:r>
      <w:proofErr w:type="spellEnd"/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kamera bat eta Siemens PLC bat integratu dira PROFINET-IO bidez. PLCak kameraren aktibazioa eta datuen trukea kontrolatu du. Kamerak zulo zentralaren erradioa eta kanpoko zulo kopurua kalkulatu ditu, eta datuak </w:t>
      </w:r>
      <w:proofErr w:type="spellStart"/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>PLCra</w:t>
      </w:r>
      <w:proofErr w:type="spellEnd"/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bidali ditu. PLCak, aldi berean, erradioaren tolerantzia balioak kamerara bidali ditu. Azkenik, kamerak pieza onak eta akastunak bereizi ditu baldintza logiko baten bidez.</w:t>
      </w:r>
    </w:p>
    <w:p xmlns:wp14="http://schemas.microsoft.com/office/word/2010/wordml" w:rsidRPr="00FF42EE" w:rsidR="00E11453" w:rsidP="00E11453" w:rsidRDefault="00E11453" w14:paraId="553F0B3C" wp14:textId="77777777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FF42EE">
        <w:rPr>
          <w:rFonts w:ascii="Arial" w:hAnsi="Arial" w:cs="Arial"/>
          <w:bCs w:val="0"/>
          <w:szCs w:val="24"/>
          <w:lang w:val="eu-ES"/>
        </w:rPr>
        <w:t>Sarrera</w:t>
      </w:r>
    </w:p>
    <w:p xmlns:wp14="http://schemas.microsoft.com/office/word/2010/wordml" w:rsidRPr="00FF42EE" w:rsidR="00E11453" w:rsidP="00E11453" w:rsidRDefault="00E11453" w14:paraId="6A05A809" wp14:textId="77777777">
      <w:pPr>
        <w:rPr>
          <w:lang w:val="eu-ES"/>
        </w:rPr>
      </w:pPr>
    </w:p>
    <w:p xmlns:wp14="http://schemas.microsoft.com/office/word/2010/wordml" w:rsidRPr="00626333" w:rsidR="00626333" w:rsidP="00A528CB" w:rsidRDefault="00626333" w14:paraId="3AD4AA8D" wp14:textId="77777777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 xml:space="preserve">Industria automatizatuan, ikusmen artifiziala eta PLCen arteko komunikazioa funtsezkoa da prozesu adimendunak garatzeko. Jarduera honetan, </w:t>
      </w:r>
      <w:proofErr w:type="spellStart"/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>Cognex</w:t>
      </w:r>
      <w:proofErr w:type="spellEnd"/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kamera bat eta Siemens PLC bat integratuko dira PROFINET-IO bidez. PLCak kameraren aktibazioa eta datuen trukea kontrolatuko ditu, eta kamerak piezen ezaugarriak neurtuko ditu: zulo zentralaren diametroa eta kanpoko zulo kopurua.</w:t>
      </w:r>
    </w:p>
    <w:p xmlns:wp14="http://schemas.microsoft.com/office/word/2010/wordml" w:rsidRPr="00FF42EE" w:rsidR="000C6794" w:rsidP="000C6794" w:rsidRDefault="000C6794" w14:paraId="2A4028D8" wp14:textId="77777777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FF42EE">
        <w:rPr>
          <w:rFonts w:ascii="Arial" w:hAnsi="Arial" w:cs="Arial"/>
          <w:bCs w:val="0"/>
          <w:szCs w:val="24"/>
          <w:lang w:val="eu-ES"/>
        </w:rPr>
        <w:t>Helburua</w:t>
      </w:r>
    </w:p>
    <w:p xmlns:wp14="http://schemas.microsoft.com/office/word/2010/wordml" w:rsidRPr="00FF42EE" w:rsidR="00E11453" w:rsidP="00E11453" w:rsidRDefault="00E11453" w14:paraId="5A39BBE3" wp14:textId="77777777">
      <w:pPr>
        <w:rPr>
          <w:lang w:val="eu-ES"/>
        </w:rPr>
      </w:pPr>
    </w:p>
    <w:p xmlns:wp14="http://schemas.microsoft.com/office/word/2010/wordml" w:rsidRPr="00FF42EE" w:rsidR="00FB0ACF" w:rsidP="00FB0ACF" w:rsidRDefault="00FB0ACF" w14:paraId="43E2E747" wp14:textId="77777777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FF42EE">
        <w:rPr>
          <w:rFonts w:ascii="Arial" w:hAnsi="Arial" w:eastAsia="Times New Roman" w:cs="Arial"/>
          <w:sz w:val="24"/>
          <w:szCs w:val="24"/>
          <w:lang w:val="eu-ES" w:eastAsia="eu-ES"/>
        </w:rPr>
        <w:t>Jarduera honen bidez honako gaitasun hauek garatuko dira:</w:t>
      </w:r>
    </w:p>
    <w:p xmlns:wp14="http://schemas.microsoft.com/office/word/2010/wordml" w:rsidRPr="00626333" w:rsidR="00626333" w:rsidP="00626333" w:rsidRDefault="00626333" w14:paraId="089BF9CA" wp14:textId="77777777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proofErr w:type="spellStart"/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>Cognex</w:t>
      </w:r>
      <w:proofErr w:type="spellEnd"/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kamera bat PLC baten bidez kontrolatzea PROFINET-IO erabiliz</w:t>
      </w:r>
    </w:p>
    <w:p xmlns:wp14="http://schemas.microsoft.com/office/word/2010/wordml" w:rsidRPr="00626333" w:rsidR="00626333" w:rsidP="00626333" w:rsidRDefault="00626333" w14:paraId="4B7368AC" wp14:textId="77777777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>Irudiaren bidez zulo zentralaren diametroa eta kanpoko zulo kopurua kalkulatzea</w:t>
      </w:r>
    </w:p>
    <w:p xmlns:wp14="http://schemas.microsoft.com/office/word/2010/wordml" w:rsidRPr="00626333" w:rsidR="00626333" w:rsidP="00626333" w:rsidRDefault="00626333" w14:paraId="6B26CC85" wp14:textId="77777777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 xml:space="preserve">Kameratik </w:t>
      </w:r>
      <w:proofErr w:type="spellStart"/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>PLCra</w:t>
      </w:r>
      <w:proofErr w:type="spellEnd"/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datuak bidaltzea (irakurketak) eta </w:t>
      </w:r>
      <w:proofErr w:type="spellStart"/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>PLCtik</w:t>
      </w:r>
      <w:proofErr w:type="spellEnd"/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 xml:space="preserve"> kamerara (tolerantziak)</w:t>
      </w:r>
    </w:p>
    <w:p xmlns:wp14="http://schemas.microsoft.com/office/word/2010/wordml" w:rsidRPr="00626333" w:rsidR="00626333" w:rsidP="00626333" w:rsidRDefault="00626333" w14:paraId="0A5295D0" wp14:textId="77777777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626333">
        <w:rPr>
          <w:rFonts w:ascii="Arial" w:hAnsi="Arial" w:eastAsia="Times New Roman" w:cs="Arial"/>
          <w:sz w:val="24"/>
          <w:szCs w:val="24"/>
          <w:lang w:val="eu-ES" w:eastAsia="eu-ES"/>
        </w:rPr>
        <w:t>Pieza onak eta akastunak automatikoki bereiztea baldintza logikoen bidez</w:t>
      </w:r>
    </w:p>
    <w:p xmlns:wp14="http://schemas.microsoft.com/office/word/2010/wordml" w:rsidR="00626333" w:rsidP="00626333" w:rsidRDefault="00626333" w14:paraId="41C8F396" wp14:textId="77777777">
      <w:pPr>
        <w:pStyle w:val="Zerrenda-paragrafoa"/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</w:p>
    <w:p xmlns:wp14="http://schemas.microsoft.com/office/word/2010/wordml" w:rsidRPr="00626333" w:rsidR="00626333" w:rsidP="00626333" w:rsidRDefault="00626333" w14:paraId="72A3D3EC" wp14:textId="77777777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</w:p>
    <w:p xmlns:wp14="http://schemas.microsoft.com/office/word/2010/wordml" w:rsidRPr="00FF42EE" w:rsidR="00807C9B" w:rsidP="00807C9B" w:rsidRDefault="00807C9B" w14:paraId="0D0B940D" wp14:textId="77777777">
      <w:pPr>
        <w:pStyle w:val="Zerrenda-paragrafoa"/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</w:p>
    <w:p xmlns:wp14="http://schemas.microsoft.com/office/word/2010/wordml" w:rsidRPr="00FF42EE" w:rsidR="000C6794" w:rsidP="000C6794" w:rsidRDefault="000C6794" w14:paraId="7D26521B" wp14:textId="77777777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FF42EE">
        <w:rPr>
          <w:rFonts w:ascii="Arial" w:hAnsi="Arial" w:cs="Arial"/>
          <w:bCs w:val="0"/>
          <w:szCs w:val="24"/>
          <w:lang w:val="eu-ES"/>
        </w:rPr>
        <w:t>METODOLOGIA</w:t>
      </w:r>
    </w:p>
    <w:p xmlns:wp14="http://schemas.microsoft.com/office/word/2010/wordml" w:rsidRPr="00FF42EE" w:rsidR="000C6794" w:rsidP="000C6794" w:rsidRDefault="00FB0ACF" w14:paraId="78C7C309" wp14:textId="77777777">
      <w:pPr>
        <w:pStyle w:val="1izenburua"/>
        <w:numPr>
          <w:ilvl w:val="1"/>
          <w:numId w:val="7"/>
        </w:numPr>
        <w:spacing w:line="360" w:lineRule="auto"/>
        <w:rPr>
          <w:lang w:val="eu-ES"/>
        </w:rPr>
      </w:pPr>
      <w:r w:rsidRPr="00FF42EE">
        <w:rPr>
          <w:rFonts w:ascii="Arial" w:hAnsi="Arial" w:cs="Arial"/>
          <w:bCs w:val="0"/>
          <w:szCs w:val="24"/>
          <w:lang w:val="eu-ES"/>
        </w:rPr>
        <w:t xml:space="preserve">Irudiak Hartzea </w:t>
      </w:r>
    </w:p>
    <w:p xmlns:wp14="http://schemas.microsoft.com/office/word/2010/wordml" w:rsidR="00436DEE" w:rsidP="00436DEE" w:rsidRDefault="00436DEE" w14:paraId="0BCDBE8F" wp14:textId="77777777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1go </w:t>
      </w:r>
      <w:r w:rsidRPr="00436DEE">
        <w:rPr>
          <w:rFonts w:ascii="Arial" w:hAnsi="Arial" w:cs="Arial"/>
          <w:b/>
        </w:rPr>
        <w:t>jardueran egindako prozesua beti egin beharko da</w:t>
      </w:r>
      <w:r w:rsidRPr="00436DEE">
        <w:rPr>
          <w:rFonts w:ascii="Arial" w:hAnsi="Arial" w:cs="Arial"/>
        </w:rPr>
        <w:t xml:space="preserve"> irudi egokia eduki ahal izateko. Kasu horretan, irudiak aukera eman behar digu kanpoko zulo kopurua zenbatzeko eta zulo zentralaren diametroa kalkulatzeko.</w:t>
      </w:r>
    </w:p>
    <w:p xmlns:wp14="http://schemas.microsoft.com/office/word/2010/wordml" w:rsidR="00436DEE" w:rsidP="00436DEE" w:rsidRDefault="00436DEE" w14:paraId="779E861F" wp14:textId="77777777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xmlns:wp14="http://schemas.microsoft.com/office/word/2010/wordprocessingDrawing" distT="0" distB="0" distL="0" distR="0" simplePos="0" relativeHeight="251714560" behindDoc="0" locked="0" layoutInCell="1" allowOverlap="1" wp14:anchorId="4FA98F45" wp14:editId="7777777">
            <wp:simplePos x="0" y="0"/>
            <wp:positionH relativeFrom="margin">
              <wp:align>center</wp:align>
            </wp:positionH>
            <wp:positionV relativeFrom="paragraph">
              <wp:posOffset>200025</wp:posOffset>
            </wp:positionV>
            <wp:extent cx="4264660" cy="3360420"/>
            <wp:effectExtent l="0" t="0" r="2540" b="0"/>
            <wp:wrapTopAndBottom/>
            <wp:docPr id="3" name="Irud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660" cy="33604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xmlns:wp14="http://schemas.microsoft.com/office/word/2010/wordml" w:rsidR="00436DEE" w:rsidP="00436DEE" w:rsidRDefault="00436DEE" w14:paraId="0E27B00A" wp14:textId="77777777">
      <w:pPr>
        <w:pStyle w:val="Normalaweb"/>
        <w:spacing w:line="360" w:lineRule="auto"/>
        <w:rPr>
          <w:rFonts w:ascii="Arial" w:hAnsi="Arial" w:cs="Arial"/>
        </w:rPr>
      </w:pPr>
    </w:p>
    <w:p xmlns:wp14="http://schemas.microsoft.com/office/word/2010/wordml" w:rsidR="00436DEE" w:rsidP="00436DEE" w:rsidRDefault="00436DEE" w14:paraId="4D972C0E" wp14:textId="77777777">
      <w:pPr>
        <w:pStyle w:val="Normalaweb"/>
        <w:spacing w:line="360" w:lineRule="auto"/>
        <w:rPr>
          <w:rFonts w:ascii="Arial" w:hAnsi="Arial" w:cs="Arial"/>
        </w:rPr>
      </w:pPr>
      <w:r w:rsidRPr="00436DEE">
        <w:rPr>
          <w:rFonts w:ascii="Arial" w:hAnsi="Arial" w:cs="Arial"/>
        </w:rPr>
        <w:t>Kameraren desarra</w:t>
      </w:r>
      <w:r>
        <w:rPr>
          <w:rFonts w:ascii="Arial" w:hAnsi="Arial" w:cs="Arial"/>
        </w:rPr>
        <w:t xml:space="preserve"> (</w:t>
      </w:r>
      <w:proofErr w:type="spellStart"/>
      <w:r>
        <w:rPr>
          <w:rFonts w:ascii="Arial" w:hAnsi="Arial" w:cs="Arial"/>
        </w:rPr>
        <w:t>disparo</w:t>
      </w:r>
      <w:proofErr w:type="spellEnd"/>
      <w:r>
        <w:rPr>
          <w:rFonts w:ascii="Arial" w:hAnsi="Arial" w:cs="Arial"/>
        </w:rPr>
        <w:t>)</w:t>
      </w:r>
      <w:r w:rsidRPr="00436DEE">
        <w:rPr>
          <w:rFonts w:ascii="Arial" w:hAnsi="Arial" w:cs="Arial"/>
        </w:rPr>
        <w:t xml:space="preserve"> PROFINET busaren bidez egingo denez </w:t>
      </w:r>
      <w:proofErr w:type="spellStart"/>
      <w:r w:rsidRPr="00436DEE">
        <w:rPr>
          <w:rFonts w:ascii="Arial" w:hAnsi="Arial" w:cs="Arial"/>
        </w:rPr>
        <w:t>PLCtik</w:t>
      </w:r>
      <w:proofErr w:type="spellEnd"/>
      <w:r w:rsidRPr="00436DEE">
        <w:rPr>
          <w:rFonts w:ascii="Arial" w:hAnsi="Arial" w:cs="Arial"/>
        </w:rPr>
        <w:t>, honela konfiguratu behar dugu irudiaren desarragailua:</w:t>
      </w:r>
    </w:p>
    <w:p xmlns:wp14="http://schemas.microsoft.com/office/word/2010/wordml" w:rsidR="00021C5B" w:rsidP="00436DEE" w:rsidRDefault="00021C5B" w14:paraId="60061E4C" wp14:textId="77777777">
      <w:pPr>
        <w:pStyle w:val="Normalaweb"/>
        <w:spacing w:line="360" w:lineRule="auto"/>
        <w:rPr>
          <w:rFonts w:ascii="Arial" w:hAnsi="Arial" w:cs="Arial"/>
        </w:rPr>
      </w:pPr>
    </w:p>
    <w:p xmlns:wp14="http://schemas.microsoft.com/office/word/2010/wordml" w:rsidR="00021C5B" w:rsidP="00436DEE" w:rsidRDefault="00021C5B" w14:paraId="44EAFD9C" wp14:textId="77777777">
      <w:pPr>
        <w:pStyle w:val="Normalaweb"/>
        <w:spacing w:line="360" w:lineRule="auto"/>
        <w:rPr>
          <w:rFonts w:ascii="Verdana" w:hAnsi="Verdana"/>
          <w:color w:val="000000"/>
          <w:sz w:val="23"/>
          <w:szCs w:val="23"/>
          <w:shd w:val="clear" w:color="auto" w:fill="E6F4FF"/>
        </w:rPr>
      </w:pPr>
    </w:p>
    <w:p xmlns:wp14="http://schemas.microsoft.com/office/word/2010/wordml" w:rsidR="00021C5B" w:rsidP="00436DEE" w:rsidRDefault="00021C5B" w14:paraId="4B94D5A5" wp14:textId="77777777">
      <w:pPr>
        <w:pStyle w:val="Normalaweb"/>
        <w:spacing w:line="360" w:lineRule="auto"/>
        <w:rPr>
          <w:rFonts w:ascii="Verdana" w:hAnsi="Verdana"/>
          <w:color w:val="000000"/>
          <w:sz w:val="23"/>
          <w:szCs w:val="23"/>
          <w:shd w:val="clear" w:color="auto" w:fill="E6F4FF"/>
        </w:rPr>
      </w:pPr>
    </w:p>
    <w:p xmlns:wp14="http://schemas.microsoft.com/office/word/2010/wordml" w:rsidR="00021C5B" w:rsidP="00436DEE" w:rsidRDefault="00021C5B" w14:paraId="3791F1A8" wp14:textId="77777777">
      <w:pPr>
        <w:pStyle w:val="Normalaweb"/>
        <w:spacing w:line="360" w:lineRule="auto"/>
        <w:rPr>
          <w:rFonts w:ascii="Verdana" w:hAnsi="Verdana"/>
          <w:color w:val="000000"/>
          <w:sz w:val="23"/>
          <w:szCs w:val="23"/>
          <w:shd w:val="clear" w:color="auto" w:fill="E6F4FF"/>
        </w:rPr>
      </w:pPr>
      <w:r>
        <w:rPr>
          <w:rFonts w:ascii="Arial" w:hAnsi="Arial" w:cs="Arial"/>
          <w:noProof/>
        </w:rPr>
        <w:drawing>
          <wp:anchor xmlns:wp14="http://schemas.microsoft.com/office/word/2010/wordprocessingDrawing" distT="0" distB="0" distL="0" distR="0" simplePos="0" relativeHeight="251715584" behindDoc="0" locked="0" layoutInCell="1" allowOverlap="1" wp14:anchorId="4560ED13" wp14:editId="7777777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4714240" cy="4824730"/>
            <wp:effectExtent l="0" t="0" r="0" b="0"/>
            <wp:wrapTopAndBottom/>
            <wp:docPr id="6" name="Irudi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48247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xmlns:wp14="http://schemas.microsoft.com/office/word/2010/wordml" w:rsidRPr="00436DEE" w:rsidR="00436DEE" w:rsidP="00436DEE" w:rsidRDefault="00021C5B" w14:paraId="3B43DFC5" wp14:textId="77777777">
      <w:pPr>
        <w:pStyle w:val="Normalaweb"/>
        <w:spacing w:line="360" w:lineRule="auto"/>
        <w:rPr>
          <w:rFonts w:ascii="Arial" w:hAnsi="Arial" w:cs="Arial"/>
        </w:rPr>
      </w:pPr>
      <w:r w:rsidRPr="00021C5B">
        <w:rPr>
          <w:rFonts w:ascii="Arial" w:hAnsi="Arial" w:cs="Arial"/>
        </w:rPr>
        <w:t xml:space="preserve">Desarragailua </w:t>
      </w:r>
      <w:r>
        <w:rPr>
          <w:rFonts w:ascii="Arial" w:hAnsi="Arial" w:cs="Arial"/>
        </w:rPr>
        <w:t>“</w:t>
      </w:r>
      <w:proofErr w:type="spellStart"/>
      <w:r>
        <w:rPr>
          <w:rFonts w:ascii="Arial" w:hAnsi="Arial" w:cs="Arial"/>
        </w:rPr>
        <w:t>Externo</w:t>
      </w:r>
      <w:proofErr w:type="spellEnd"/>
      <w:r>
        <w:rPr>
          <w:rFonts w:ascii="Arial" w:hAnsi="Arial" w:cs="Arial"/>
        </w:rPr>
        <w:t>”</w:t>
      </w:r>
      <w:r w:rsidRPr="00021C5B">
        <w:rPr>
          <w:rFonts w:ascii="Arial" w:hAnsi="Arial" w:cs="Arial"/>
        </w:rPr>
        <w:t xml:space="preserve"> moduan konfiguratu da.</w:t>
      </w:r>
    </w:p>
    <w:p xmlns:wp14="http://schemas.microsoft.com/office/word/2010/wordml" w:rsidRPr="00FF42EE" w:rsidR="00392DE3" w:rsidP="00635F13" w:rsidRDefault="00831262" w14:paraId="09EDCCD0" wp14:textId="77777777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proofErr w:type="spellStart"/>
      <w:r w:rsidRPr="00FF42EE">
        <w:rPr>
          <w:rFonts w:ascii="Arial" w:hAnsi="Arial" w:cs="Arial"/>
          <w:bCs w:val="0"/>
          <w:szCs w:val="24"/>
          <w:lang w:val="eu-ES"/>
        </w:rPr>
        <w:t>Kamararen</w:t>
      </w:r>
      <w:proofErr w:type="spellEnd"/>
      <w:r w:rsidRPr="00FF42EE">
        <w:rPr>
          <w:rFonts w:ascii="Arial" w:hAnsi="Arial" w:cs="Arial"/>
          <w:bCs w:val="0"/>
          <w:szCs w:val="24"/>
          <w:lang w:val="eu-ES"/>
        </w:rPr>
        <w:t xml:space="preserve"> programazioa</w:t>
      </w:r>
      <w:r w:rsidRPr="00FF42EE" w:rsidR="00206944">
        <w:rPr>
          <w:rFonts w:ascii="Arial" w:hAnsi="Arial" w:cs="Arial"/>
          <w:bCs w:val="0"/>
          <w:szCs w:val="24"/>
          <w:lang w:val="eu-ES"/>
        </w:rPr>
        <w:t xml:space="preserve"> </w:t>
      </w:r>
    </w:p>
    <w:p xmlns:wp14="http://schemas.microsoft.com/office/word/2010/wordml" w:rsidR="00021C5B" w:rsidP="00831262" w:rsidRDefault="00021C5B" w14:paraId="59987070" wp14:textId="77777777">
      <w:pPr>
        <w:pStyle w:val="Normalaweb"/>
        <w:spacing w:line="360" w:lineRule="auto"/>
        <w:rPr>
          <w:rFonts w:ascii="Arial" w:hAnsi="Arial" w:cs="Arial"/>
        </w:rPr>
      </w:pPr>
      <w:r w:rsidRPr="00021C5B">
        <w:rPr>
          <w:rFonts w:ascii="Arial" w:hAnsi="Arial" w:cs="Arial"/>
        </w:rPr>
        <w:t>Patroiaren entrenamendua (</w:t>
      </w:r>
      <w:proofErr w:type="spellStart"/>
      <w:r w:rsidRPr="00021C5B">
        <w:rPr>
          <w:rFonts w:ascii="Arial" w:hAnsi="Arial" w:cs="Arial"/>
          <w:b/>
        </w:rPr>
        <w:t>TrainPatMaxpattern</w:t>
      </w:r>
      <w:proofErr w:type="spellEnd"/>
      <w:r w:rsidRPr="00021C5B">
        <w:rPr>
          <w:rFonts w:ascii="Arial" w:hAnsi="Arial" w:cs="Arial"/>
        </w:rPr>
        <w:t>). Etorkizuneko piezak kalkulu-orria programatzeko erabiltzen dugun piezaren posizioan ez egotea aurreikusteko, kamera entrenatuko dugu pieza bila dezan, piezaren posizioa edozein dela ere.</w:t>
      </w:r>
    </w:p>
    <w:p xmlns:wp14="http://schemas.microsoft.com/office/word/2010/wordml" w:rsidRPr="00FF42EE" w:rsidR="00021C5B" w:rsidP="00831262" w:rsidRDefault="00021C5B" w14:paraId="3DEEC669" wp14:textId="77777777">
      <w:pPr>
        <w:pStyle w:val="Normalaweb"/>
        <w:spacing w:line="360" w:lineRule="auto"/>
        <w:rPr>
          <w:rFonts w:ascii="Arial" w:hAnsi="Arial" w:cs="Arial"/>
        </w:rPr>
      </w:pPr>
    </w:p>
    <w:p xmlns:wp14="http://schemas.microsoft.com/office/word/2010/wordml" w:rsidR="00021C5B" w:rsidP="00021C5B" w:rsidRDefault="0089423A" w14:paraId="56294AF0" wp14:textId="77777777">
      <w:pPr>
        <w:pStyle w:val="1izenburua"/>
        <w:spacing w:line="360" w:lineRule="auto"/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</w:pPr>
      <w:r w:rsidRPr="00021C5B">
        <w:rPr>
          <w:rFonts w:ascii="Arial" w:hAnsi="Arial" w:cs="Arial"/>
          <w:b w:val="0"/>
          <w:noProof/>
          <w:lang w:val="eu-ES" w:eastAsia="eu-ES"/>
        </w:rPr>
        <w:drawing>
          <wp:anchor xmlns:wp14="http://schemas.microsoft.com/office/word/2010/wordprocessingDrawing" distT="0" distB="0" distL="0" distR="0" simplePos="0" relativeHeight="251716608" behindDoc="0" locked="0" layoutInCell="1" allowOverlap="1" wp14:anchorId="2E44CEFF" wp14:editId="7777777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3060065" cy="2900045"/>
            <wp:effectExtent l="0" t="0" r="6985" b="0"/>
            <wp:wrapTopAndBottom/>
            <wp:docPr id="7" name="Irudi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29000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1C5B" w:rsidR="00021C5B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Konfiguratutako parametro bakarra pieza dagoen eskualdea da.</w:t>
      </w:r>
    </w:p>
    <w:p xmlns:wp14="http://schemas.microsoft.com/office/word/2010/wordml" w:rsidR="0089423A" w:rsidP="0089423A" w:rsidRDefault="0089423A" w14:paraId="47FBCC57" wp14:textId="77777777">
      <w:pPr>
        <w:pStyle w:val="1izenburua"/>
        <w:spacing w:line="360" w:lineRule="auto"/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</w:pPr>
      <w:r>
        <w:rPr>
          <w:noProof/>
          <w:lang w:val="eu-ES" w:eastAsia="eu-ES"/>
        </w:rPr>
        <w:drawing>
          <wp:anchor xmlns:wp14="http://schemas.microsoft.com/office/word/2010/wordprocessingDrawing" distT="0" distB="0" distL="0" distR="0" simplePos="0" relativeHeight="251717632" behindDoc="0" locked="0" layoutInCell="1" allowOverlap="1" wp14:anchorId="03E20EE5" wp14:editId="7777777">
            <wp:simplePos x="0" y="0"/>
            <wp:positionH relativeFrom="page">
              <wp:align>center</wp:align>
            </wp:positionH>
            <wp:positionV relativeFrom="paragraph">
              <wp:posOffset>1222375</wp:posOffset>
            </wp:positionV>
            <wp:extent cx="5100745" cy="3557905"/>
            <wp:effectExtent l="0" t="0" r="5080" b="4445"/>
            <wp:wrapTopAndBottom/>
            <wp:docPr id="8" name="Irudi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745" cy="35579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P</w:t>
      </w:r>
      <w:r w:rsidRPr="0089423A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 xml:space="preserve">atroiaren bilaketa, </w:t>
      </w:r>
      <w:proofErr w:type="spellStart"/>
      <w:r w:rsidRPr="0089423A">
        <w:rPr>
          <w:rFonts w:ascii="Arial" w:hAnsi="Arial" w:eastAsia="Times New Roman" w:cs="Arial"/>
          <w:color w:val="auto"/>
          <w:sz w:val="24"/>
          <w:szCs w:val="24"/>
          <w:lang w:val="eu-ES" w:eastAsia="eu-ES"/>
        </w:rPr>
        <w:t>FindPatMaxPattern</w:t>
      </w:r>
      <w:proofErr w:type="spellEnd"/>
      <w:r w:rsidRPr="0089423A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. Pieza berri bat iristen denean, sistemak pieza ezagutzen du eta haren posizioaren koordenatuak finkatzen ditu. Ondoren, gainerako erremintak programatzean erabili ahal izango ditugu koordenatuak.</w:t>
      </w:r>
    </w:p>
    <w:p xmlns:wp14="http://schemas.microsoft.com/office/word/2010/wordml" w:rsidR="0089423A" w:rsidP="00E94454" w:rsidRDefault="00E94454" w14:paraId="572F21FE" wp14:textId="77777777">
      <w:pPr>
        <w:pStyle w:val="1izenburua"/>
        <w:spacing w:line="360" w:lineRule="auto"/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</w:pPr>
      <w:r w:rsidRPr="00E94454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Erreminta programatzeko, definitutako parametroak hauek izan dira: eremua (ikuseremu osoa), patroia (A2 gelaxka) eta angeluaren hasiera eta amaiera (-180 eta +180).</w:t>
      </w:r>
    </w:p>
    <w:p xmlns:wp14="http://schemas.microsoft.com/office/word/2010/wordml" w:rsidR="003D0AEE" w:rsidP="003D0AEE" w:rsidRDefault="00E94454" w14:paraId="69C64691" wp14:textId="77777777">
      <w:pPr>
        <w:pStyle w:val="1izenburua"/>
        <w:spacing w:line="360" w:lineRule="auto"/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</w:pPr>
      <w:r>
        <w:rPr>
          <w:noProof/>
          <w:lang w:val="eu-ES" w:eastAsia="eu-ES"/>
        </w:rPr>
        <w:drawing>
          <wp:anchor xmlns:wp14="http://schemas.microsoft.com/office/word/2010/wordprocessingDrawing" distT="0" distB="0" distL="0" distR="0" simplePos="0" relativeHeight="251718656" behindDoc="0" locked="0" layoutInCell="1" allowOverlap="1" wp14:anchorId="7FC67CF9" wp14:editId="7777777">
            <wp:simplePos x="0" y="0"/>
            <wp:positionH relativeFrom="margin">
              <wp:align>center</wp:align>
            </wp:positionH>
            <wp:positionV relativeFrom="paragraph">
              <wp:posOffset>979170</wp:posOffset>
            </wp:positionV>
            <wp:extent cx="5243830" cy="3025775"/>
            <wp:effectExtent l="0" t="0" r="0" b="3175"/>
            <wp:wrapTopAndBottom/>
            <wp:docPr id="9" name="Irudi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830" cy="30257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4454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 xml:space="preserve">Erdiko zuloaren diametroa kalkulatzea. </w:t>
      </w:r>
      <w:r w:rsidRPr="00E94454">
        <w:rPr>
          <w:rFonts w:ascii="Arial" w:hAnsi="Arial" w:eastAsia="Times New Roman" w:cs="Arial"/>
          <w:color w:val="auto"/>
          <w:sz w:val="24"/>
          <w:szCs w:val="24"/>
          <w:lang w:val="eu-ES" w:eastAsia="eu-ES"/>
        </w:rPr>
        <w:t>FINDCIRCLE</w:t>
      </w:r>
      <w:r w:rsidRPr="00E94454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 xml:space="preserve"> tresna. Tresna horri esker, zirkulu bat aurki dezakegu eremu jakin batean, eta haren erradioa itzultzen digu</w:t>
      </w:r>
      <w:r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.</w:t>
      </w:r>
    </w:p>
    <w:p xmlns:wp14="http://schemas.microsoft.com/office/word/2010/wordml" w:rsidR="003D0AEE" w:rsidP="003D0AEE" w:rsidRDefault="003D0AEE" w14:paraId="05C362BA" wp14:textId="77777777">
      <w:pPr>
        <w:pStyle w:val="1izenburua"/>
        <w:spacing w:line="360" w:lineRule="auto"/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</w:pPr>
      <w:r w:rsidRPr="003D0AEE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Tresna programatzeko, parametro hauek zehaztu dira:</w:t>
      </w:r>
      <w:r w:rsidRPr="003D0AEE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br/>
      </w:r>
      <w:proofErr w:type="spellStart"/>
      <w:r w:rsidRPr="003D0AEE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Element</w:t>
      </w:r>
      <w:r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o</w:t>
      </w:r>
      <w:proofErr w:type="spellEnd"/>
      <w:r w:rsidRPr="003D0AEE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: (C5, D5, E5 gelaxkak) piezaren posizioa finkatzen duen informazioa.</w:t>
      </w:r>
      <w:r w:rsidRPr="003D0AEE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br/>
      </w:r>
      <w:proofErr w:type="spellStart"/>
      <w:r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Espac</w:t>
      </w:r>
      <w:r w:rsidRPr="003D0AEE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io</w:t>
      </w:r>
      <w:proofErr w:type="spellEnd"/>
      <w:r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 xml:space="preserve"> </w:t>
      </w:r>
      <w:proofErr w:type="spellStart"/>
      <w:r w:rsidRPr="003D0AEE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a</w:t>
      </w:r>
      <w:r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nular</w:t>
      </w:r>
      <w:proofErr w:type="spellEnd"/>
      <w:r w:rsidRPr="003D0AEE">
        <w:rPr>
          <w:rFonts w:ascii="Arial" w:hAnsi="Arial" w:eastAsia="Times New Roman" w:cs="Arial"/>
          <w:b w:val="0"/>
          <w:color w:val="auto"/>
          <w:sz w:val="24"/>
          <w:szCs w:val="24"/>
          <w:lang w:val="eu-ES" w:eastAsia="eu-ES"/>
        </w:rPr>
        <w:t>: bilaketa-eremua, bi zirkulu, eta horien artean egiten du bilaketa sistemak.</w:t>
      </w:r>
    </w:p>
    <w:p xmlns:wp14="http://schemas.microsoft.com/office/word/2010/wordml" w:rsidRPr="004271D4" w:rsidR="004271D4" w:rsidP="004271D4" w:rsidRDefault="004271D4" w14:paraId="3656B9AB" wp14:textId="77777777">
      <w:pPr>
        <w:rPr>
          <w:lang w:val="eu-ES" w:eastAsia="eu-ES"/>
        </w:rPr>
      </w:pPr>
    </w:p>
    <w:p xmlns:wp14="http://schemas.microsoft.com/office/word/2010/wordml" w:rsidR="003D0AEE" w:rsidP="003D0AEE" w:rsidRDefault="003D0AEE" w14:paraId="644DC873" wp14:textId="77777777">
      <w:pPr>
        <w:spacing w:line="360" w:lineRule="auto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3D0AEE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Kanpoko zuloak bilatzea. </w:t>
      </w:r>
      <w:proofErr w:type="spellStart"/>
      <w:r w:rsidRPr="003D0AEE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>ExtractBlobs</w:t>
      </w:r>
      <w:proofErr w:type="spellEnd"/>
      <w:r w:rsidRPr="003D0AEE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tresna. Zulo zentralaren erradioa kalkulatu ondoren, kanpoko 4 zuloen bilaketa programatuko dugu.</w:t>
      </w:r>
    </w:p>
    <w:p xmlns:wp14="http://schemas.microsoft.com/office/word/2010/wordml" w:rsidR="003D0AEE" w:rsidP="003D0AEE" w:rsidRDefault="003D0AEE" w14:paraId="45FB0818" wp14:textId="77777777">
      <w:pPr>
        <w:spacing w:line="360" w:lineRule="auto"/>
        <w:jc w:val="center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noProof/>
          <w:sz w:val="18"/>
          <w:szCs w:val="18"/>
          <w:lang w:val="eu-ES" w:eastAsia="eu-ES"/>
        </w:rPr>
        <w:drawing>
          <wp:inline xmlns:wp14="http://schemas.microsoft.com/office/word/2010/wordprocessingDrawing" distT="0" distB="0" distL="0" distR="0" wp14:anchorId="0218CE34" wp14:editId="7777777">
            <wp:extent cx="3985260" cy="5463540"/>
            <wp:effectExtent l="0" t="0" r="0" b="3810"/>
            <wp:docPr id="12" name="Irudi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54635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="003D0AEE" w:rsidP="004271D4" w:rsidRDefault="004271D4" w14:paraId="3E6CAA0B" wp14:textId="77777777">
      <w:pPr>
        <w:spacing w:line="360" w:lineRule="auto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4271D4">
        <w:rPr>
          <w:rFonts w:ascii="Arial" w:hAnsi="Arial" w:eastAsia="Times New Roman" w:cs="Arial"/>
          <w:bCs/>
          <w:sz w:val="24"/>
          <w:szCs w:val="24"/>
          <w:lang w:val="eu-ES" w:eastAsia="eu-ES"/>
        </w:rPr>
        <w:t>Tresna programatzeko, parametro hauek zehaztu dira:</w:t>
      </w:r>
      <w:r w:rsidRPr="004271D4">
        <w:rPr>
          <w:rFonts w:ascii="Arial" w:hAnsi="Arial" w:eastAsia="Times New Roman" w:cs="Arial"/>
          <w:bCs/>
          <w:sz w:val="24"/>
          <w:szCs w:val="24"/>
          <w:lang w:val="eu-ES" w:eastAsia="eu-ES"/>
        </w:rPr>
        <w:br/>
      </w:r>
      <w:proofErr w:type="spellStart"/>
      <w:r w:rsidRPr="004271D4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>Elemento</w:t>
      </w:r>
      <w:proofErr w:type="spellEnd"/>
      <w:r w:rsidRPr="004271D4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>:</w:t>
      </w:r>
      <w:r w:rsidRPr="004271D4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(C5, D5, E5 gelaxkak) piezaren posizioa finkatzen duen informazioa.</w:t>
      </w:r>
      <w:r w:rsidRPr="004271D4">
        <w:rPr>
          <w:rFonts w:ascii="Arial" w:hAnsi="Arial" w:eastAsia="Times New Roman" w:cs="Arial"/>
          <w:bCs/>
          <w:sz w:val="24"/>
          <w:szCs w:val="24"/>
          <w:lang w:val="eu-ES" w:eastAsia="eu-ES"/>
        </w:rPr>
        <w:br/>
      </w:r>
      <w:proofErr w:type="spellStart"/>
      <w:r w:rsidRPr="004271D4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>Región</w:t>
      </w:r>
      <w:proofErr w:type="spellEnd"/>
      <w:r w:rsidRPr="004271D4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>:</w:t>
      </w:r>
      <w:r w:rsidRPr="004271D4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bilatu beharreko 4 zuloak dituen lauki bat izango da.</w:t>
      </w:r>
      <w:r w:rsidRPr="004271D4">
        <w:rPr>
          <w:rFonts w:ascii="Arial" w:hAnsi="Arial" w:eastAsia="Times New Roman" w:cs="Arial"/>
          <w:bCs/>
          <w:sz w:val="24"/>
          <w:szCs w:val="24"/>
          <w:lang w:val="eu-ES" w:eastAsia="eu-ES"/>
        </w:rPr>
        <w:br/>
      </w:r>
      <w:proofErr w:type="spellStart"/>
      <w:r w:rsidRPr="004271D4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>Límite</w:t>
      </w:r>
      <w:proofErr w:type="spellEnd"/>
      <w:r w:rsidRPr="004271D4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 xml:space="preserve"> de </w:t>
      </w:r>
      <w:proofErr w:type="spellStart"/>
      <w:r w:rsidRPr="004271D4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>área</w:t>
      </w:r>
      <w:proofErr w:type="spellEnd"/>
      <w:r w:rsidRPr="004271D4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 xml:space="preserve"> Max.</w:t>
      </w:r>
      <w:r w:rsidRPr="004271D4">
        <w:rPr>
          <w:rFonts w:ascii="Arial" w:hAnsi="Arial" w:eastAsia="Times New Roman" w:cs="Arial"/>
          <w:bCs/>
          <w:sz w:val="24"/>
          <w:szCs w:val="24"/>
          <w:lang w:val="eu-ES" w:eastAsia="eu-ES"/>
        </w:rPr>
        <w:t>: 2000ra egokitu da, erremintak erdiko zuloa bila ez dezan.</w:t>
      </w:r>
    </w:p>
    <w:p xmlns:wp14="http://schemas.microsoft.com/office/word/2010/wordml" w:rsidR="004271D4" w:rsidP="004271D4" w:rsidRDefault="004271D4" w14:paraId="049F31CB" wp14:textId="77777777">
      <w:pPr>
        <w:spacing w:line="360" w:lineRule="auto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4271D4" w:rsidP="004271D4" w:rsidRDefault="004271D4" w14:paraId="53128261" wp14:textId="77777777">
      <w:pPr>
        <w:spacing w:line="360" w:lineRule="auto"/>
        <w:rPr>
          <w:rFonts w:ascii="Arial" w:hAnsi="Arial" w:cs="Arial"/>
          <w:szCs w:val="24"/>
          <w:lang w:val="eu-ES"/>
        </w:rPr>
      </w:pPr>
    </w:p>
    <w:p xmlns:wp14="http://schemas.microsoft.com/office/word/2010/wordml" w:rsidR="004271D4" w:rsidP="004271D4" w:rsidRDefault="004271D4" w14:paraId="62486C05" wp14:textId="77777777">
      <w:pPr>
        <w:spacing w:line="360" w:lineRule="auto"/>
        <w:rPr>
          <w:rFonts w:ascii="Arial" w:hAnsi="Arial" w:cs="Arial"/>
          <w:szCs w:val="24"/>
          <w:lang w:val="eu-ES"/>
        </w:rPr>
      </w:pPr>
    </w:p>
    <w:p xmlns:wp14="http://schemas.microsoft.com/office/word/2010/wordml" w:rsidRPr="007D75FD" w:rsidR="007D75FD" w:rsidP="007D75FD" w:rsidRDefault="004271D4" w14:paraId="35DE431D" wp14:textId="77777777">
      <w:pPr>
        <w:spacing w:line="360" w:lineRule="auto"/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bCs/>
          <w:noProof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719680" behindDoc="0" locked="0" layoutInCell="1" allowOverlap="1" wp14:anchorId="7E6EA5B9" wp14:editId="7777777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6116320" cy="4439920"/>
            <wp:effectExtent l="0" t="0" r="0" b="0"/>
            <wp:wrapTopAndBottom/>
            <wp:docPr id="13" name="Irudi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4399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xmlns:wp14="http://schemas.microsoft.com/office/word/2010/wordml" w:rsidRPr="007D75FD" w:rsidR="007D75FD" w:rsidP="007D75FD" w:rsidRDefault="007D75FD" w14:paraId="4ED5DCFC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7D75FD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Kanpoko zuloen bilaketa </w:t>
      </w:r>
      <w:proofErr w:type="spellStart"/>
      <w:r w:rsidRPr="007D75FD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>GetNfound</w:t>
      </w:r>
      <w:proofErr w:type="spellEnd"/>
      <w:r w:rsidRPr="007D75FD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(A12) funtzioarekin amaitu da. Funtzio horrek, A22 gelaxkan, zulo kopurua (</w:t>
      </w:r>
      <w:proofErr w:type="spellStart"/>
      <w:r w:rsidRPr="007D75FD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>Blobs</w:t>
      </w:r>
      <w:proofErr w:type="spellEnd"/>
      <w:r w:rsidRPr="007D75FD">
        <w:rPr>
          <w:rFonts w:ascii="Arial" w:hAnsi="Arial" w:eastAsia="Times New Roman" w:cs="Arial"/>
          <w:bCs/>
          <w:sz w:val="24"/>
          <w:szCs w:val="24"/>
          <w:lang w:val="eu-ES" w:eastAsia="eu-ES"/>
        </w:rPr>
        <w:t>) itzultzen digu.</w:t>
      </w:r>
    </w:p>
    <w:p xmlns:wp14="http://schemas.microsoft.com/office/word/2010/wordml" w:rsidR="004271D4" w:rsidP="004271D4" w:rsidRDefault="004271D4" w14:paraId="4101652C" wp14:textId="77777777">
      <w:pPr>
        <w:spacing w:line="360" w:lineRule="auto"/>
        <w:rPr>
          <w:rFonts w:ascii="Arial" w:hAnsi="Arial" w:cs="Arial"/>
          <w:szCs w:val="24"/>
          <w:lang w:val="eu-ES"/>
        </w:rPr>
      </w:pPr>
    </w:p>
    <w:p xmlns:wp14="http://schemas.microsoft.com/office/word/2010/wordml" w:rsidR="007D75FD" w:rsidP="007D75FD" w:rsidRDefault="007D75FD" w14:paraId="1107AE6D" wp14:textId="77777777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 xml:space="preserve">PLC-aren </w:t>
      </w:r>
      <w:r w:rsidRPr="00FF42EE">
        <w:rPr>
          <w:rFonts w:ascii="Arial" w:hAnsi="Arial" w:cs="Arial"/>
          <w:bCs w:val="0"/>
          <w:szCs w:val="24"/>
          <w:lang w:val="eu-ES"/>
        </w:rPr>
        <w:t xml:space="preserve">programazioa </w:t>
      </w:r>
    </w:p>
    <w:p xmlns:wp14="http://schemas.microsoft.com/office/word/2010/wordml" w:rsidR="007D75FD" w:rsidP="007D75FD" w:rsidRDefault="007D75FD" w14:paraId="4B99056E" wp14:textId="77777777">
      <w:pPr>
        <w:rPr>
          <w:lang w:val="eu-ES"/>
        </w:rPr>
      </w:pPr>
    </w:p>
    <w:p xmlns:wp14="http://schemas.microsoft.com/office/word/2010/wordml" w:rsidR="007D75FD" w:rsidP="007D75FD" w:rsidRDefault="007D75FD" w14:paraId="58C299C9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7D75FD">
        <w:rPr>
          <w:rFonts w:ascii="Arial" w:hAnsi="Arial" w:eastAsia="Times New Roman" w:cs="Arial"/>
          <w:bCs/>
          <w:sz w:val="24"/>
          <w:szCs w:val="24"/>
          <w:lang w:val="eu-ES" w:eastAsia="eu-ES"/>
        </w:rPr>
        <w:t>Siemens-</w:t>
      </w:r>
      <w:proofErr w:type="spellStart"/>
      <w:r w:rsidRPr="007D75FD">
        <w:rPr>
          <w:rFonts w:ascii="Arial" w:hAnsi="Arial" w:eastAsia="Times New Roman" w:cs="Arial"/>
          <w:bCs/>
          <w:sz w:val="24"/>
          <w:szCs w:val="24"/>
          <w:lang w:val="eu-ES" w:eastAsia="eu-ES"/>
        </w:rPr>
        <w:t>en</w:t>
      </w:r>
      <w:proofErr w:type="spellEnd"/>
      <w:r w:rsidRPr="007D75FD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softwarea erabiliz, erabiliko ditugun </w:t>
      </w:r>
      <w:proofErr w:type="spellStart"/>
      <w:r w:rsidRPr="007D75FD">
        <w:rPr>
          <w:rFonts w:ascii="Arial" w:hAnsi="Arial" w:eastAsia="Times New Roman" w:cs="Arial"/>
          <w:bCs/>
          <w:sz w:val="24"/>
          <w:szCs w:val="24"/>
          <w:lang w:val="eu-ES" w:eastAsia="eu-ES"/>
        </w:rPr>
        <w:t>PLCaren</w:t>
      </w:r>
      <w:proofErr w:type="spellEnd"/>
      <w:r w:rsidRPr="007D75FD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elementu guztiak konfiguratuko 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ditugu. Kontuz ibili behar dugu</w:t>
      </w:r>
      <w:r w:rsidRPr="007D75FD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IP helbidea ezartzean</w:t>
      </w:r>
      <w:r w:rsidRPr="007D75FD">
        <w:rPr>
          <w:rFonts w:ascii="Arial" w:hAnsi="Arial" w:eastAsia="Times New Roman" w:cs="Arial"/>
          <w:bCs/>
          <w:sz w:val="24"/>
          <w:szCs w:val="24"/>
          <w:lang w:val="eu-ES" w:eastAsia="eu-ES"/>
        </w:rPr>
        <w:t>, kameraren eta ordenagailuaren maila berean egon behar baitu.</w:t>
      </w:r>
    </w:p>
    <w:p xmlns:wp14="http://schemas.microsoft.com/office/word/2010/wordml" w:rsidR="007D75FD" w:rsidP="007D75FD" w:rsidRDefault="007D75FD" w14:paraId="1299C43A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7D75FD" w:rsidP="000A0AC7" w:rsidRDefault="008C1D59" w14:paraId="68F5231C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bCs/>
          <w:noProof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720704" behindDoc="0" locked="0" layoutInCell="1" allowOverlap="1" wp14:anchorId="0D4B611B" wp14:editId="7777777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5612765" cy="4618355"/>
            <wp:effectExtent l="0" t="0" r="6985" b="0"/>
            <wp:wrapTopAndBottom/>
            <wp:docPr id="14" name="Irudi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765" cy="46183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xmlns:wp14="http://schemas.microsoft.com/office/word/2010/wordml" w:rsidR="000A0AC7" w:rsidP="000A0AC7" w:rsidRDefault="000A0AC7" w14:paraId="01C7D796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0A0AC7">
        <w:rPr>
          <w:rFonts w:ascii="Arial" w:hAnsi="Arial" w:eastAsia="Times New Roman" w:cs="Arial"/>
          <w:bCs/>
          <w:sz w:val="24"/>
          <w:szCs w:val="24"/>
          <w:lang w:val="eu-ES" w:eastAsia="eu-ES"/>
        </w:rPr>
        <w:t>PROFINET IO sarea konfiguratze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ko, s</w:t>
      </w:r>
      <w:r w:rsidRPr="000A0AC7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istema 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“</w:t>
      </w:r>
      <w:proofErr w:type="spellStart"/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Maestro</w:t>
      </w:r>
      <w:proofErr w:type="spellEnd"/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”</w:t>
      </w:r>
      <w:r w:rsidRPr="000A0AC7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ba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t txertatu.</w:t>
      </w:r>
    </w:p>
    <w:p xmlns:wp14="http://schemas.microsoft.com/office/word/2010/wordml" w:rsidR="008C1D59" w:rsidP="000A0AC7" w:rsidRDefault="008C1D59" w14:paraId="4DDBEF00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Pr="000A0AC7" w:rsidR="008C1D59" w:rsidP="000A0AC7" w:rsidRDefault="008C1D59" w14:paraId="3461D779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noProof/>
          <w:sz w:val="18"/>
          <w:szCs w:val="18"/>
          <w:lang w:val="eu-ES" w:eastAsia="eu-ES"/>
        </w:rPr>
        <w:drawing>
          <wp:inline xmlns:wp14="http://schemas.microsoft.com/office/word/2010/wordprocessingDrawing" distT="0" distB="0" distL="0" distR="0" wp14:anchorId="08691EA3" wp14:editId="43C8FC5A">
            <wp:extent cx="4663063" cy="2548489"/>
            <wp:effectExtent l="0" t="0" r="4445" b="4445"/>
            <wp:docPr id="15" name="Irudi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933" cy="2555523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="004271D4" w:rsidP="00130D0F" w:rsidRDefault="00130D0F" w14:paraId="5CB7EE11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Kamera </w:t>
      </w:r>
      <w:proofErr w:type="spellStart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>Simatic</w:t>
      </w:r>
      <w:r w:rsidR="00A4608D">
        <w:rPr>
          <w:rFonts w:ascii="Arial" w:hAnsi="Arial" w:eastAsia="Times New Roman" w:cs="Arial"/>
          <w:bCs/>
          <w:sz w:val="24"/>
          <w:szCs w:val="24"/>
          <w:lang w:val="eu-ES" w:eastAsia="eu-ES"/>
        </w:rPr>
        <w:t>-</w:t>
      </w:r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>en</w:t>
      </w:r>
      <w:proofErr w:type="spellEnd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proiektuan txertatzea. Siemensen berezko elementua ez denez, bere ezaugarriak </w:t>
      </w:r>
      <w:proofErr w:type="spellStart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>HWConfig-ean</w:t>
      </w:r>
      <w:proofErr w:type="spellEnd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txertatu behar ditugu. Ezaugarri horiek GSD fitxategi batean daude, eta </w:t>
      </w:r>
      <w:proofErr w:type="spellStart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>PCan</w:t>
      </w:r>
      <w:proofErr w:type="spellEnd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instalatzen da, IN-</w:t>
      </w:r>
      <w:proofErr w:type="spellStart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>Sight</w:t>
      </w:r>
      <w:proofErr w:type="spellEnd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Explorer softwarearekin batera.</w:t>
      </w:r>
    </w:p>
    <w:p xmlns:wp14="http://schemas.microsoft.com/office/word/2010/wordml" w:rsidR="00130D0F" w:rsidP="00130D0F" w:rsidRDefault="00130D0F" w14:paraId="3CF2D8B6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130D0F" w:rsidP="00130D0F" w:rsidRDefault="00130D0F" w14:paraId="0FB78278" wp14:textId="77777777">
      <w:pPr>
        <w:spacing w:after="0" w:line="360" w:lineRule="auto"/>
        <w:jc w:val="center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noProof/>
          <w:sz w:val="18"/>
          <w:szCs w:val="18"/>
          <w:lang w:val="eu-ES" w:eastAsia="eu-ES"/>
        </w:rPr>
        <w:drawing>
          <wp:inline xmlns:wp14="http://schemas.microsoft.com/office/word/2010/wordprocessingDrawing" distT="0" distB="0" distL="0" distR="0" wp14:anchorId="478B16F6" wp14:editId="7777777">
            <wp:extent cx="5501640" cy="4160520"/>
            <wp:effectExtent l="0" t="0" r="3810" b="0"/>
            <wp:docPr id="16" name="Irudi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640" cy="41605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="00130D0F" w:rsidP="00130D0F" w:rsidRDefault="00130D0F" w14:paraId="1FC39945" wp14:textId="77777777">
      <w:pPr>
        <w:spacing w:after="0" w:line="360" w:lineRule="auto"/>
        <w:jc w:val="center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130D0F" w:rsidP="00130D0F" w:rsidRDefault="00130D0F" w14:paraId="2B4BA626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Katalogoa eguneratu ondoren, </w:t>
      </w:r>
      <w:proofErr w:type="spellStart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>Cognex</w:t>
      </w:r>
      <w:proofErr w:type="spellEnd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5100 kamera sare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an sartuko </w:t>
      </w:r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>dugu. Garrantzitsua da kamerak sistemaren barruan hartzen dituen sarrera- eta irteera-helbideak gogoratzea, horiek erabiliko baititugu komunikatzeko.</w:t>
      </w:r>
    </w:p>
    <w:p xmlns:wp14="http://schemas.microsoft.com/office/word/2010/wordml" w:rsidR="00130D0F" w:rsidP="00130D0F" w:rsidRDefault="00130D0F" w14:paraId="0562CB0E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noProof/>
          <w:sz w:val="18"/>
          <w:szCs w:val="18"/>
          <w:lang w:val="eu-ES" w:eastAsia="eu-ES"/>
        </w:rPr>
        <w:drawing>
          <wp:inline xmlns:wp14="http://schemas.microsoft.com/office/word/2010/wordprocessingDrawing" distT="0" distB="0" distL="0" distR="0" wp14:anchorId="0ECADD27" wp14:editId="7777777">
            <wp:extent cx="5791835" cy="3986400"/>
            <wp:effectExtent l="0" t="0" r="0" b="0"/>
            <wp:docPr id="17" name="Irudi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986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="00130D0F" w:rsidP="00130D0F" w:rsidRDefault="00130D0F" w14:paraId="34CE0A41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130D0F" w:rsidP="00130D0F" w:rsidRDefault="00130D0F" w14:paraId="3B652921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>Jarraian, konfigurazioa kargatuko dugu PLC gailuan, eta dena behar bezala garatu bada, sistema prest egongo da irudiak prozesatzeko.</w:t>
      </w:r>
    </w:p>
    <w:p xmlns:wp14="http://schemas.microsoft.com/office/word/2010/wordml" w:rsidR="00130D0F" w:rsidP="00130D0F" w:rsidRDefault="00130D0F" w14:paraId="62EBF3C5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Pr="00130D0F" w:rsidR="00130D0F" w:rsidP="00130D0F" w:rsidRDefault="00130D0F" w14:paraId="2E8C5F3E" wp14:textId="77777777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>PLC-tik argazkiak atera</w:t>
      </w:r>
    </w:p>
    <w:p xmlns:wp14="http://schemas.microsoft.com/office/word/2010/wordml" w:rsidRPr="00130D0F" w:rsidR="00130D0F" w:rsidP="00130D0F" w:rsidRDefault="00130D0F" w14:paraId="6D98A12B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Pr="00130D0F" w:rsidR="00130D0F" w:rsidP="00130D0F" w:rsidRDefault="00130D0F" w14:paraId="2946DB82" wp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</w:pPr>
      <w:r w:rsidRPr="00130D0F"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  <w:br/>
      </w:r>
    </w:p>
    <w:p xmlns:wp14="http://schemas.microsoft.com/office/word/2010/wordml" w:rsidR="00130D0F" w:rsidP="00130D0F" w:rsidRDefault="00130D0F" w14:paraId="76BEC39B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Sistema osoa konfiguratu ondoren, kamera </w:t>
      </w:r>
      <w:proofErr w:type="spellStart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>PLCtik</w:t>
      </w:r>
      <w:proofErr w:type="spellEnd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kudea dezakegu. Programatu behar dugun lehenengo gauza kameraren desarra da.</w:t>
      </w:r>
    </w:p>
    <w:p xmlns:wp14="http://schemas.microsoft.com/office/word/2010/wordml" w:rsidR="00130D0F" w:rsidP="00130D0F" w:rsidRDefault="00130D0F" w14:paraId="5997CC1D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130D0F" w:rsidP="00130D0F" w:rsidRDefault="00130D0F" w14:paraId="110FFD37" wp14:textId="77777777">
      <w:pPr>
        <w:spacing w:after="0" w:line="360" w:lineRule="auto"/>
        <w:jc w:val="center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noProof/>
          <w:sz w:val="18"/>
          <w:szCs w:val="18"/>
          <w:lang w:val="eu-ES" w:eastAsia="eu-ES"/>
        </w:rPr>
        <w:drawing>
          <wp:inline xmlns:wp14="http://schemas.microsoft.com/office/word/2010/wordprocessingDrawing" distT="0" distB="0" distL="0" distR="0" wp14:anchorId="3A36004B" wp14:editId="7777777">
            <wp:extent cx="2823720" cy="1965960"/>
            <wp:effectExtent l="0" t="0" r="0" b="0"/>
            <wp:docPr id="18" name="Irudi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042" cy="1970362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Pr="00130D0F" w:rsidR="00130D0F" w:rsidP="00130D0F" w:rsidRDefault="00130D0F" w14:paraId="6B699379" wp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</w:pPr>
    </w:p>
    <w:p xmlns:wp14="http://schemas.microsoft.com/office/word/2010/wordml" w:rsidRPr="00130D0F" w:rsidR="00130D0F" w:rsidP="00130D0F" w:rsidRDefault="00130D0F" w14:paraId="0A4D7610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A2.0 eta A2.1 irteerak bat datoz 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Kamera</w:t>
      </w:r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gaitzeko sarrerarekin eta </w:t>
      </w:r>
      <w:proofErr w:type="spellStart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>trigger</w:t>
      </w:r>
      <w:proofErr w:type="spellEnd"/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-arekin, hurrenez hurren. Egindako programaren arabera, PLCko E0.0 eta E0.1 sarreretatik kamera </w:t>
      </w:r>
      <w:proofErr w:type="spellStart"/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desarratuk</w:t>
      </w:r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>o</w:t>
      </w:r>
      <w:proofErr w:type="spellEnd"/>
      <w:r w:rsidR="00A4608D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(disparatu)</w:t>
      </w:r>
      <w:r w:rsidRPr="00130D0F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dugu.</w:t>
      </w:r>
    </w:p>
    <w:p xmlns:wp14="http://schemas.microsoft.com/office/word/2010/wordml" w:rsidR="00130D0F" w:rsidP="00130D0F" w:rsidRDefault="00130D0F" w14:paraId="3FE9F23F" wp14:textId="77777777">
      <w:pPr>
        <w:spacing w:after="0" w:line="360" w:lineRule="auto"/>
        <w:jc w:val="center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AF6B71" w:rsidP="00AF6B71" w:rsidRDefault="00AF6B71" w14:paraId="5BFD7EB4" wp14:textId="77777777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 xml:space="preserve">Kameraren datuak </w:t>
      </w:r>
      <w:r>
        <w:rPr>
          <w:rFonts w:ascii="Arial" w:hAnsi="Arial" w:cs="Arial"/>
          <w:bCs w:val="0"/>
          <w:szCs w:val="24"/>
          <w:lang w:val="eu-ES"/>
        </w:rPr>
        <w:t>PLC-</w:t>
      </w:r>
      <w:r>
        <w:rPr>
          <w:rFonts w:ascii="Arial" w:hAnsi="Arial" w:cs="Arial"/>
          <w:bCs w:val="0"/>
          <w:szCs w:val="24"/>
          <w:lang w:val="eu-ES"/>
        </w:rPr>
        <w:t>ra bidali</w:t>
      </w:r>
    </w:p>
    <w:p xmlns:wp14="http://schemas.microsoft.com/office/word/2010/wordml" w:rsidRPr="00AF6B71" w:rsidR="00AF6B71" w:rsidP="00AF6B71" w:rsidRDefault="00AF6B71" w14:paraId="1F72F646" wp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</w:pPr>
    </w:p>
    <w:p xmlns:wp14="http://schemas.microsoft.com/office/word/2010/wordml" w:rsidR="00AF6B71" w:rsidP="00AF6B71" w:rsidRDefault="00AF6B71" w14:paraId="1F3D2176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proofErr w:type="spellStart"/>
      <w:r w:rsidRPr="00AF6B71">
        <w:rPr>
          <w:rFonts w:ascii="Arial" w:hAnsi="Arial" w:eastAsia="Times New Roman" w:cs="Arial"/>
          <w:bCs/>
          <w:sz w:val="24"/>
          <w:szCs w:val="24"/>
          <w:lang w:val="eu-ES" w:eastAsia="eu-ES"/>
        </w:rPr>
        <w:t>PLCra</w:t>
      </w:r>
      <w:proofErr w:type="spellEnd"/>
      <w:r w:rsidR="009A3C18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</w:t>
      </w:r>
      <w:r w:rsidRPr="00AF6B71" w:rsidR="009A3C18">
        <w:rPr>
          <w:rFonts w:ascii="Arial" w:hAnsi="Arial" w:eastAsia="Times New Roman" w:cs="Arial"/>
          <w:bCs/>
          <w:sz w:val="24"/>
          <w:szCs w:val="24"/>
          <w:lang w:val="eu-ES" w:eastAsia="eu-ES"/>
        </w:rPr>
        <w:t>erdiko zuloaren erradioa eta kanpoko zuloen kopurua</w:t>
      </w:r>
      <w:r w:rsidRPr="00AF6B71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bidali nahi ditugu. Horretarako, lehenik eta behin, bidali beharreko datuen formatua konfiguratu behar dugu kalkulu-orrian.</w:t>
      </w:r>
    </w:p>
    <w:p xmlns:wp14="http://schemas.microsoft.com/office/word/2010/wordml" w:rsidR="009A3C18" w:rsidP="00AF6B71" w:rsidRDefault="009A3C18" w14:paraId="0BA86CC1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bCs/>
          <w:noProof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721728" behindDoc="0" locked="0" layoutInCell="1" allowOverlap="1" wp14:anchorId="1C74CB53" wp14:editId="7777777">
            <wp:simplePos x="0" y="0"/>
            <wp:positionH relativeFrom="page">
              <wp:align>center</wp:align>
            </wp:positionH>
            <wp:positionV relativeFrom="paragraph">
              <wp:posOffset>314325</wp:posOffset>
            </wp:positionV>
            <wp:extent cx="4498975" cy="2912664"/>
            <wp:effectExtent l="0" t="0" r="0" b="2540"/>
            <wp:wrapTopAndBottom/>
            <wp:docPr id="4" name="Irudi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975" cy="2912664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xmlns:wp14="http://schemas.microsoft.com/office/word/2010/wordml" w:rsidRPr="00E6758A" w:rsidR="00E6758A" w:rsidP="00E6758A" w:rsidRDefault="00E6758A" w14:paraId="69C9FD2E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bCs/>
          <w:noProof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722752" behindDoc="0" locked="0" layoutInCell="1" allowOverlap="1" wp14:anchorId="5E603A8B" wp14:editId="7777777">
            <wp:simplePos x="0" y="0"/>
            <wp:positionH relativeFrom="page">
              <wp:align>center</wp:align>
            </wp:positionH>
            <wp:positionV relativeFrom="paragraph">
              <wp:posOffset>1191260</wp:posOffset>
            </wp:positionV>
            <wp:extent cx="5386070" cy="3806190"/>
            <wp:effectExtent l="0" t="0" r="5080" b="3810"/>
            <wp:wrapTopAndBottom/>
            <wp:docPr id="5" name="Irudi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38061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758A"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  <w:br/>
      </w:r>
      <w:r w:rsidRPr="00E6758A">
        <w:rPr>
          <w:rFonts w:ascii="Arial" w:hAnsi="Arial" w:eastAsia="Times New Roman" w:cs="Arial"/>
          <w:bCs/>
          <w:sz w:val="24"/>
          <w:szCs w:val="24"/>
          <w:lang w:val="eu-ES" w:eastAsia="eu-ES"/>
        </w:rPr>
        <w:t>Kasu honetan, 2 datu bidaliko ditugu: lehenengoa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,</w:t>
      </w:r>
      <w:r w:rsidRPr="00E6758A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zuloaren erradioa (32 biteko kopurua koma flotatzailean – 4 byte) eta bigarrena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,</w:t>
      </w:r>
      <w:r w:rsidRPr="00E6758A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kanpoko zuloen kopurua da (1 byte)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.</w:t>
      </w:r>
    </w:p>
    <w:p xmlns:wp14="http://schemas.microsoft.com/office/word/2010/wordml" w:rsidRPr="00AF6B71" w:rsidR="009A3C18" w:rsidP="00AF6B71" w:rsidRDefault="009A3C18" w14:paraId="08CE6F91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AF6B71" w:rsidP="00E6758A" w:rsidRDefault="00E6758A" w14:paraId="66E45217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E6758A">
        <w:rPr>
          <w:rFonts w:ascii="Arial" w:hAnsi="Arial" w:eastAsia="Times New Roman" w:cs="Arial"/>
          <w:bCs/>
          <w:sz w:val="24"/>
          <w:szCs w:val="24"/>
          <w:lang w:val="eu-ES" w:eastAsia="eu-ES"/>
        </w:rPr>
        <w:t>Bidalketa-funtzioa A28 gelaxkan programatu dugu. Gertaera gertatzen denean (irudia jasotzea), Bufferrean (A25) biltegiratutako datuak bidaliko ditugu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.</w:t>
      </w:r>
    </w:p>
    <w:p xmlns:wp14="http://schemas.microsoft.com/office/word/2010/wordml" w:rsidRPr="00E6758A" w:rsidR="00E6758A" w:rsidP="00E6758A" w:rsidRDefault="00E6758A" w14:paraId="61CDCEAD" wp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</w:pPr>
      <w:r w:rsidRPr="00E6758A"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  <w:br/>
      </w:r>
    </w:p>
    <w:p xmlns:wp14="http://schemas.microsoft.com/office/word/2010/wordml" w:rsidRPr="00E6758A" w:rsidR="00E6758A" w:rsidP="00E6758A" w:rsidRDefault="00E6758A" w14:paraId="48225A06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E6758A">
        <w:rPr>
          <w:rFonts w:ascii="Arial" w:hAnsi="Arial" w:eastAsia="Times New Roman" w:cs="Arial"/>
          <w:bCs/>
          <w:sz w:val="24"/>
          <w:szCs w:val="24"/>
          <w:lang w:val="eu-ES" w:eastAsia="eu-ES"/>
        </w:rPr>
        <w:t>PLC gailuak informazioa behar bezala jaso duela egiazta dezakegu, aldagai-taula baten bidez.</w:t>
      </w:r>
    </w:p>
    <w:p xmlns:wp14="http://schemas.microsoft.com/office/word/2010/wordml" w:rsidR="00E6758A" w:rsidP="00E6758A" w:rsidRDefault="00E6758A" w14:paraId="6BB9E253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E6758A" w:rsidP="00E6758A" w:rsidRDefault="00E6758A" w14:paraId="23DE523C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noProof/>
          <w:sz w:val="18"/>
          <w:szCs w:val="18"/>
          <w:lang w:val="eu-ES" w:eastAsia="eu-ES"/>
        </w:rPr>
        <w:drawing>
          <wp:inline xmlns:wp14="http://schemas.microsoft.com/office/word/2010/wordprocessingDrawing" distT="0" distB="0" distL="0" distR="0" wp14:anchorId="6E314543" wp14:editId="7777777">
            <wp:extent cx="5593080" cy="1074420"/>
            <wp:effectExtent l="0" t="0" r="7620" b="0"/>
            <wp:docPr id="19" name="Irudi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080" cy="10744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Pr="00E6758A" w:rsidR="00E6758A" w:rsidP="00E6758A" w:rsidRDefault="00E6758A" w14:paraId="52E56223" wp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</w:pPr>
      <w:r w:rsidRPr="00E6758A"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  <w:br/>
      </w:r>
    </w:p>
    <w:p xmlns:wp14="http://schemas.microsoft.com/office/word/2010/wordml" w:rsidRPr="00E6758A" w:rsidR="00E6758A" w:rsidP="00E6758A" w:rsidRDefault="00E6758A" w14:paraId="2C995AAB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E6758A">
        <w:rPr>
          <w:rFonts w:ascii="Arial" w:hAnsi="Arial" w:eastAsia="Times New Roman" w:cs="Arial"/>
          <w:bCs/>
          <w:sz w:val="24"/>
          <w:szCs w:val="24"/>
          <w:lang w:val="eu-ES" w:eastAsia="eu-ES"/>
        </w:rPr>
        <w:t>Garrantzitsua da kameratik iristen den informazioa helbideratzea. Gure kasuan, informazioa duen lehen bytea 284 da, eta lehen datuak 4 byte hartzen dituenez, kanpo-zuloen kopurua 288 bytean aurkituko da.</w:t>
      </w:r>
    </w:p>
    <w:p xmlns:wp14="http://schemas.microsoft.com/office/word/2010/wordml" w:rsidRPr="00E6758A" w:rsidR="00E6758A" w:rsidP="00E6758A" w:rsidRDefault="00E6758A" w14:paraId="07547A01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AF6B71" w:rsidP="00130D0F" w:rsidRDefault="00AF6B71" w14:paraId="5043CB0F" wp14:textId="77777777">
      <w:pPr>
        <w:spacing w:after="0" w:line="360" w:lineRule="auto"/>
        <w:jc w:val="center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E6758A" w:rsidP="00E6758A" w:rsidRDefault="00E6758A" w14:paraId="6EB99B50" wp14:textId="77777777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>PLC-tik kamerara datuak bidaltzea</w:t>
      </w:r>
    </w:p>
    <w:p xmlns:wp14="http://schemas.microsoft.com/office/word/2010/wordml" w:rsidR="002B72E6" w:rsidP="002B72E6" w:rsidRDefault="002B72E6" w14:paraId="07459315" wp14:textId="77777777">
      <w:pPr>
        <w:rPr>
          <w:lang w:val="eu-ES"/>
        </w:rPr>
      </w:pPr>
    </w:p>
    <w:p xmlns:wp14="http://schemas.microsoft.com/office/word/2010/wordml" w:rsidR="002B72E6" w:rsidP="002B72E6" w:rsidRDefault="002B72E6" w14:paraId="7D9B55F3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proofErr w:type="spellStart"/>
      <w:r w:rsidRPr="002B72E6">
        <w:rPr>
          <w:rFonts w:ascii="Arial" w:hAnsi="Arial" w:eastAsia="Times New Roman" w:cs="Arial"/>
          <w:bCs/>
          <w:sz w:val="24"/>
          <w:szCs w:val="24"/>
          <w:lang w:val="eu-ES" w:eastAsia="eu-ES"/>
        </w:rPr>
        <w:t>PLCtik</w:t>
      </w:r>
      <w:proofErr w:type="spellEnd"/>
      <w:r w:rsidRPr="002B72E6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piezaren erdiko zuloaren erradioaren goiko eta beheko perdoiak bidali nahi ditugu, 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kamera</w:t>
      </w:r>
      <w:r w:rsidRPr="002B72E6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k pieza ona (erdiko zuloa perdoiaren barruan eta kanpoko 4 zulo) edo txarra den erabaki dezan. Lehenik, </w:t>
      </w:r>
      <w:proofErr w:type="spellStart"/>
      <w:r w:rsidRPr="002B72E6">
        <w:rPr>
          <w:rFonts w:ascii="Arial" w:hAnsi="Arial" w:eastAsia="Times New Roman" w:cs="Arial"/>
          <w:bCs/>
          <w:sz w:val="24"/>
          <w:szCs w:val="24"/>
          <w:lang w:val="eu-ES" w:eastAsia="eu-ES"/>
        </w:rPr>
        <w:t>PLCaren</w:t>
      </w:r>
      <w:proofErr w:type="spellEnd"/>
      <w:r w:rsidRPr="002B72E6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programa egokitu beharko dugu, bi datu horiek bidal ditzan.</w:t>
      </w:r>
    </w:p>
    <w:p xmlns:wp14="http://schemas.microsoft.com/office/word/2010/wordml" w:rsidR="002B72E6" w:rsidP="002B72E6" w:rsidRDefault="002B72E6" w14:paraId="6537F28F" wp14:textId="77777777">
      <w:pPr>
        <w:spacing w:after="0" w:line="360" w:lineRule="auto"/>
        <w:jc w:val="center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noProof/>
          <w:sz w:val="18"/>
          <w:szCs w:val="18"/>
          <w:lang w:val="eu-ES" w:eastAsia="eu-ES"/>
        </w:rPr>
        <w:drawing>
          <wp:inline xmlns:wp14="http://schemas.microsoft.com/office/word/2010/wordprocessingDrawing" distT="0" distB="0" distL="0" distR="0" wp14:anchorId="1A13B25E" wp14:editId="00AE6E02">
            <wp:extent cx="2951313" cy="4350643"/>
            <wp:effectExtent l="0" t="0" r="1905" b="0"/>
            <wp:docPr id="20" name="Irudi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553" cy="4356893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Pr="006E33DE" w:rsidR="006E33DE" w:rsidP="006E33DE" w:rsidRDefault="006E33DE" w14:paraId="6DFB9E20" wp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</w:pPr>
      <w:r w:rsidRPr="006E33DE"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  <w:br/>
      </w:r>
    </w:p>
    <w:p xmlns:wp14="http://schemas.microsoft.com/office/word/2010/wordml" w:rsidR="006E33DE" w:rsidP="006E33DE" w:rsidRDefault="006E33DE" w14:paraId="4957DF9B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6E33DE">
        <w:rPr>
          <w:rFonts w:ascii="Arial" w:hAnsi="Arial" w:eastAsia="Times New Roman" w:cs="Arial"/>
          <w:bCs/>
          <w:sz w:val="24"/>
          <w:szCs w:val="24"/>
          <w:lang w:val="eu-ES" w:eastAsia="eu-ES"/>
        </w:rPr>
        <w:t>Programak 90 balioa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jarriko du</w:t>
      </w:r>
      <w:r w:rsidRPr="006E33DE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(erradioaren gutxieneko perdoia) AD276 helbidean (bidali beharreko datuetarako lehen irteera-helbidea), eta 91 balioa (gehieneko perdoia) AD280 helbidean (lau byte lehen datuaren ondoren, sistemak datu horiek koma higikorreko zenbaki erreal gisa definitzen baititu).</w:t>
      </w:r>
    </w:p>
    <w:p xmlns:wp14="http://schemas.microsoft.com/office/word/2010/wordml" w:rsidRPr="006E33DE" w:rsidR="006E33DE" w:rsidP="006E33DE" w:rsidRDefault="006E33DE" w14:paraId="70DF9E56" wp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</w:pPr>
    </w:p>
    <w:p xmlns:wp14="http://schemas.microsoft.com/office/word/2010/wordml" w:rsidR="006E33DE" w:rsidP="006E33DE" w:rsidRDefault="006E33DE" w14:paraId="70E20A49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>Hau egin eta gero</w:t>
      </w:r>
      <w:r w:rsidRPr="006E33DE">
        <w:rPr>
          <w:rFonts w:ascii="Arial" w:hAnsi="Arial" w:eastAsia="Times New Roman" w:cs="Arial"/>
          <w:bCs/>
          <w:sz w:val="24"/>
          <w:szCs w:val="24"/>
          <w:lang w:val="eu-ES" w:eastAsia="eu-ES"/>
        </w:rPr>
        <w:t>, kameraren kalkulu-orriko datu-bilketa konfiguratu behar da. Beti bezala, lehendabizi Bufferra definitzen da (</w:t>
      </w:r>
      <w:proofErr w:type="spellStart"/>
      <w:r w:rsidRPr="006E33DE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>FormatInputBuffer</w:t>
      </w:r>
      <w:proofErr w:type="spellEnd"/>
      <w:r w:rsidRPr="006E33DE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 xml:space="preserve"> </w:t>
      </w:r>
      <w:r w:rsidRPr="006E33DE">
        <w:rPr>
          <w:rFonts w:ascii="Arial" w:hAnsi="Arial" w:eastAsia="Times New Roman" w:cs="Arial"/>
          <w:bCs/>
          <w:sz w:val="24"/>
          <w:szCs w:val="24"/>
          <w:lang w:val="eu-ES" w:eastAsia="eu-ES"/>
        </w:rPr>
        <w:t>– A31 gelaxka). Gure kasuan, kamerak bi datu jasoko ditu (zenbaki errealak koma flotatzailean – 4 byte).</w:t>
      </w:r>
    </w:p>
    <w:p xmlns:wp14="http://schemas.microsoft.com/office/word/2010/wordml" w:rsidR="006E33DE" w:rsidP="006E33DE" w:rsidRDefault="006E33DE" w14:paraId="44E871BC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6E33DE" w:rsidP="006E33DE" w:rsidRDefault="006E33DE" w14:paraId="144A5D23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noProof/>
          <w:sz w:val="18"/>
          <w:szCs w:val="18"/>
          <w:lang w:val="eu-ES" w:eastAsia="eu-ES"/>
        </w:rPr>
        <w:drawing>
          <wp:inline xmlns:wp14="http://schemas.microsoft.com/office/word/2010/wordprocessingDrawing" distT="0" distB="0" distL="0" distR="0" wp14:anchorId="7BEBFF2C" wp14:editId="7777777">
            <wp:extent cx="5791835" cy="3307557"/>
            <wp:effectExtent l="0" t="0" r="0" b="7620"/>
            <wp:docPr id="21" name="Irudi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307557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="006E33DE" w:rsidP="006E33DE" w:rsidRDefault="006E33DE" w14:paraId="738610EB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Pr="006E33DE" w:rsidR="006E33DE" w:rsidP="006E33DE" w:rsidRDefault="006E33DE" w14:paraId="637805D2" wp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</w:pPr>
      <w:r w:rsidRPr="006E33DE"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  <w:br/>
      </w:r>
    </w:p>
    <w:p xmlns:wp14="http://schemas.microsoft.com/office/word/2010/wordml" w:rsidRPr="006E33DE" w:rsidR="006E33DE" w:rsidP="006E33DE" w:rsidRDefault="006E33DE" w14:paraId="6738222A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6E33DE">
        <w:rPr>
          <w:rFonts w:ascii="Arial" w:hAnsi="Arial" w:eastAsia="Times New Roman" w:cs="Arial"/>
          <w:bCs/>
          <w:sz w:val="24"/>
          <w:szCs w:val="24"/>
          <w:lang w:val="eu-ES" w:eastAsia="eu-ES"/>
        </w:rPr>
        <w:t>Ondoren, datuak irakurtzen dituen tresna konfiguratuko dugu (</w:t>
      </w:r>
      <w:proofErr w:type="spellStart"/>
      <w:r w:rsidRPr="006E33DE">
        <w:rPr>
          <w:rFonts w:ascii="Arial" w:hAnsi="Arial" w:eastAsia="Times New Roman" w:cs="Arial"/>
          <w:b/>
          <w:bCs/>
          <w:sz w:val="24"/>
          <w:szCs w:val="24"/>
          <w:lang w:val="eu-ES" w:eastAsia="eu-ES"/>
        </w:rPr>
        <w:t>ReadProfinetBuffer</w:t>
      </w:r>
      <w:proofErr w:type="spellEnd"/>
      <w:r w:rsidRPr="006E33DE"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– A34 gelaxka).</w:t>
      </w:r>
    </w:p>
    <w:p xmlns:wp14="http://schemas.microsoft.com/office/word/2010/wordml" w:rsidR="006E33DE" w:rsidP="006E33DE" w:rsidRDefault="006E33DE" w14:paraId="463F29E8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6E33DE" w:rsidP="006E33DE" w:rsidRDefault="006E33DE" w14:paraId="3B7B4B86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noProof/>
          <w:sz w:val="18"/>
          <w:szCs w:val="18"/>
          <w:lang w:val="eu-ES" w:eastAsia="eu-ES"/>
        </w:rPr>
        <w:drawing>
          <wp:inline xmlns:wp14="http://schemas.microsoft.com/office/word/2010/wordprocessingDrawing" distT="0" distB="0" distL="0" distR="0" wp14:anchorId="7D6809A6" wp14:editId="7777777">
            <wp:extent cx="5791835" cy="2932026"/>
            <wp:effectExtent l="0" t="0" r="0" b="1905"/>
            <wp:docPr id="22" name="Irudi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293202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="006E33DE" w:rsidP="006E33DE" w:rsidRDefault="006E33DE" w14:paraId="3A0FF5F2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Pr="006E33DE" w:rsidR="006E33DE" w:rsidP="006E33DE" w:rsidRDefault="006E33DE" w14:paraId="5630AD66" wp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</w:pPr>
    </w:p>
    <w:p xmlns:wp14="http://schemas.microsoft.com/office/word/2010/wordml" w:rsidRPr="006E33DE" w:rsidR="006E33DE" w:rsidP="006E33DE" w:rsidRDefault="006E33DE" w14:paraId="4E51A3A8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6E33DE">
        <w:rPr>
          <w:rFonts w:ascii="Arial" w:hAnsi="Arial" w:eastAsia="Times New Roman" w:cs="Arial"/>
          <w:bCs/>
          <w:sz w:val="24"/>
          <w:szCs w:val="24"/>
          <w:lang w:val="eu-ES" w:eastAsia="eu-ES"/>
        </w:rPr>
        <w:t>Kamerak zuzen irakurri ditu PLC gailutik bidalitako bi datuak. Beheko eta goiko perdoiak C34 eta C35 gelaxketan gordetzen dira.</w:t>
      </w:r>
    </w:p>
    <w:p xmlns:wp14="http://schemas.microsoft.com/office/word/2010/wordml" w:rsidRPr="006E33DE" w:rsidR="006E33DE" w:rsidP="006E33DE" w:rsidRDefault="006E33DE" w14:paraId="61829076" wp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u-ES" w:eastAsia="eu-ES"/>
        </w:rPr>
      </w:pPr>
    </w:p>
    <w:p xmlns:wp14="http://schemas.microsoft.com/office/word/2010/wordml" w:rsidR="006E33DE" w:rsidP="006E33DE" w:rsidRDefault="006E33DE" w14:paraId="77C279E9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6E33DE">
        <w:rPr>
          <w:rFonts w:ascii="Arial" w:hAnsi="Arial" w:eastAsia="Times New Roman" w:cs="Arial"/>
          <w:bCs/>
          <w:sz w:val="24"/>
          <w:szCs w:val="24"/>
          <w:lang w:val="eu-ES" w:eastAsia="eu-ES"/>
        </w:rPr>
        <w:t>Azkenik, kalkulu-orria programatu beharko dugu, kamerak bistaratutako pieza ona den (erradioa perdoien barruan dago, eta piezak 4 zulo ditu kanpoan) edo txarra den</w:t>
      </w:r>
      <w:r>
        <w:rPr>
          <w:rFonts w:ascii="Arial" w:hAnsi="Arial" w:eastAsia="Times New Roman" w:cs="Arial"/>
          <w:bCs/>
          <w:sz w:val="24"/>
          <w:szCs w:val="24"/>
          <w:lang w:val="eu-ES" w:eastAsia="eu-ES"/>
        </w:rPr>
        <w:t xml:space="preserve"> </w:t>
      </w:r>
      <w:r w:rsidRPr="006E33DE">
        <w:rPr>
          <w:rFonts w:ascii="Arial" w:hAnsi="Arial" w:eastAsia="Times New Roman" w:cs="Arial"/>
          <w:bCs/>
          <w:sz w:val="24"/>
          <w:szCs w:val="24"/>
          <w:lang w:val="eu-ES" w:eastAsia="eu-ES"/>
        </w:rPr>
        <w:t>erabaki dezan</w:t>
      </w:r>
      <w:r w:rsidRPr="006E33DE">
        <w:rPr>
          <w:rFonts w:ascii="Arial" w:hAnsi="Arial" w:eastAsia="Times New Roman" w:cs="Arial"/>
          <w:bCs/>
          <w:sz w:val="24"/>
          <w:szCs w:val="24"/>
          <w:lang w:val="eu-ES" w:eastAsia="eu-ES"/>
        </w:rPr>
        <w:t>.</w:t>
      </w:r>
    </w:p>
    <w:p xmlns:wp14="http://schemas.microsoft.com/office/word/2010/wordml" w:rsidR="006E33DE" w:rsidP="006E33DE" w:rsidRDefault="006E33DE" w14:paraId="2BA226A1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Pr="006E33DE" w:rsidR="006E33DE" w:rsidP="006E33DE" w:rsidRDefault="006E33DE" w14:paraId="116F318B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bCs/>
          <w:noProof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723776" behindDoc="0" locked="0" layoutInCell="1" allowOverlap="1" wp14:anchorId="1920202A" wp14:editId="7777777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6115050" cy="5942965"/>
            <wp:effectExtent l="0" t="0" r="0" b="635"/>
            <wp:wrapTopAndBottom/>
            <wp:docPr id="24" name="Irudia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9429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xmlns:wp14="http://schemas.microsoft.com/office/word/2010/wordml" w:rsidRPr="00A73347" w:rsidR="00A73347" w:rsidP="00A73347" w:rsidRDefault="00A73347" w14:paraId="17AD93B2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Pr="00A73347" w:rsidR="00A73347" w:rsidP="00A73347" w:rsidRDefault="00A73347" w14:paraId="6E386F8A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 w:rsidRPr="00A73347">
        <w:rPr>
          <w:rFonts w:ascii="Arial" w:hAnsi="Arial" w:eastAsia="Times New Roman" w:cs="Arial"/>
          <w:bCs/>
          <w:sz w:val="24"/>
          <w:szCs w:val="24"/>
          <w:lang w:val="eu-ES" w:eastAsia="eu-ES"/>
        </w:rPr>
        <w:t>A38 gelaxkan AND funtzioa erabili dugu. Funtzio horrek 1 bat itzuliko digu pieza zuzena bada (hiru baldintzak betetzen ditu) edo 0 bat baldintzaren bat betetzen ez badu.</w:t>
      </w:r>
    </w:p>
    <w:p xmlns:wp14="http://schemas.microsoft.com/office/word/2010/wordml" w:rsidRPr="006E33DE" w:rsidR="006E33DE" w:rsidP="006E33DE" w:rsidRDefault="006E33DE" w14:paraId="0DE4B5B7" wp14:textId="77777777">
      <w:pPr>
        <w:spacing w:after="0" w:line="360" w:lineRule="auto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6E33DE" w:rsidP="002B72E6" w:rsidRDefault="006E33DE" w14:paraId="66204FF1" wp14:textId="77777777">
      <w:pPr>
        <w:spacing w:after="0" w:line="360" w:lineRule="auto"/>
        <w:jc w:val="center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="00A73347" w:rsidP="002B72E6" w:rsidRDefault="00A73347" w14:paraId="2DBF0D7D" wp14:textId="77777777">
      <w:pPr>
        <w:spacing w:after="0" w:line="360" w:lineRule="auto"/>
        <w:jc w:val="center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</w:p>
    <w:p xmlns:wp14="http://schemas.microsoft.com/office/word/2010/wordml" w:rsidRPr="00A73347" w:rsidR="00A73347" w:rsidP="002B72E6" w:rsidRDefault="00A73347" w14:paraId="0F26A218" wp14:textId="77777777">
      <w:pPr>
        <w:spacing w:after="0" w:line="360" w:lineRule="auto"/>
        <w:jc w:val="center"/>
        <w:textAlignment w:val="baseline"/>
        <w:rPr>
          <w:rFonts w:ascii="Arial" w:hAnsi="Arial" w:eastAsia="Times New Roman" w:cs="Arial"/>
          <w:bCs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bCs/>
          <w:noProof/>
          <w:sz w:val="24"/>
          <w:szCs w:val="24"/>
          <w:lang w:val="eu-ES" w:eastAsia="eu-ES"/>
        </w:rPr>
        <w:drawing>
          <wp:anchor xmlns:wp14="http://schemas.microsoft.com/office/word/2010/wordprocessingDrawing" distT="0" distB="0" distL="0" distR="0" simplePos="0" relativeHeight="251724800" behindDoc="0" locked="0" layoutInCell="1" allowOverlap="1" wp14:anchorId="48C60D64" wp14:editId="7777777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6109970" cy="5937885"/>
            <wp:effectExtent l="0" t="0" r="5080" b="5715"/>
            <wp:wrapTopAndBottom/>
            <wp:docPr id="25" name="Irudia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970" cy="59378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xmlns:wp14="http://schemas.microsoft.com/office/word/2010/wordml" w:rsidRPr="006E33DE" w:rsidR="00E11453" w:rsidP="006E33DE" w:rsidRDefault="008154B7" w14:paraId="3956B002" wp14:textId="77777777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6E33DE">
        <w:rPr>
          <w:rFonts w:ascii="Arial" w:hAnsi="Arial" w:cs="Arial"/>
          <w:bCs w:val="0"/>
          <w:szCs w:val="24"/>
          <w:lang w:val="eu-ES"/>
        </w:rPr>
        <w:t>Ondorioak</w:t>
      </w:r>
    </w:p>
    <w:p xmlns:wp14="http://schemas.microsoft.com/office/word/2010/wordml" w:rsidRPr="00FF42EE" w:rsidR="004271D4" w:rsidP="004271D4" w:rsidRDefault="004271D4" w14:paraId="6B62F1B3" wp14:textId="77777777">
      <w:pPr>
        <w:spacing w:line="360" w:lineRule="auto"/>
        <w:rPr>
          <w:rFonts w:ascii="Arial" w:hAnsi="Arial" w:cs="Arial"/>
          <w:bCs/>
          <w:szCs w:val="24"/>
          <w:lang w:val="eu-ES"/>
        </w:rPr>
      </w:pPr>
    </w:p>
    <w:p xmlns:wp14="http://schemas.microsoft.com/office/word/2010/wordml" w:rsidRPr="00A73347" w:rsidR="00A73347" w:rsidP="00A73347" w:rsidRDefault="00A73347" w14:paraId="3842FC58" wp14:textId="77777777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proofErr w:type="spellStart"/>
      <w:r w:rsidRPr="00A73347">
        <w:rPr>
          <w:rFonts w:ascii="Arial" w:hAnsi="Arial" w:cs="Arial"/>
          <w:color w:val="000000"/>
        </w:rPr>
        <w:t>Cognex</w:t>
      </w:r>
      <w:proofErr w:type="spellEnd"/>
      <w:r w:rsidRPr="00A73347">
        <w:rPr>
          <w:rFonts w:ascii="Arial" w:hAnsi="Arial" w:cs="Arial"/>
          <w:color w:val="000000"/>
        </w:rPr>
        <w:t xml:space="preserve"> kameraren I/O modulua erabilgarria da ikusmen-prozesuak automatizatzeko eta kontrolatzeko.</w:t>
      </w:r>
    </w:p>
    <w:p xmlns:wp14="http://schemas.microsoft.com/office/word/2010/wordml" w:rsidRPr="00A73347" w:rsidR="00A73347" w:rsidP="00A73347" w:rsidRDefault="00A73347" w14:paraId="5BFEDEDB" wp14:textId="77777777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proofErr w:type="spellStart"/>
      <w:r w:rsidRPr="00A73347">
        <w:rPr>
          <w:rFonts w:ascii="Arial" w:hAnsi="Arial" w:cs="Arial"/>
          <w:color w:val="000000"/>
        </w:rPr>
        <w:t>ReadDiscrete</w:t>
      </w:r>
      <w:proofErr w:type="spellEnd"/>
      <w:r w:rsidRPr="00A73347">
        <w:rPr>
          <w:rFonts w:ascii="Arial" w:hAnsi="Arial" w:cs="Arial"/>
          <w:color w:val="000000"/>
        </w:rPr>
        <w:t xml:space="preserve"> eta </w:t>
      </w:r>
      <w:proofErr w:type="spellStart"/>
      <w:r w:rsidRPr="00A73347">
        <w:rPr>
          <w:rFonts w:ascii="Arial" w:hAnsi="Arial" w:cs="Arial"/>
          <w:color w:val="000000"/>
        </w:rPr>
        <w:t>WriteDiscrete</w:t>
      </w:r>
      <w:proofErr w:type="spellEnd"/>
      <w:r w:rsidRPr="00A73347">
        <w:rPr>
          <w:rFonts w:ascii="Arial" w:hAnsi="Arial" w:cs="Arial"/>
          <w:color w:val="000000"/>
        </w:rPr>
        <w:t xml:space="preserve"> tresnek aukera ematen dute kanpoko seinaleekin </w:t>
      </w:r>
      <w:proofErr w:type="spellStart"/>
      <w:r w:rsidRPr="00A73347">
        <w:rPr>
          <w:rFonts w:ascii="Arial" w:hAnsi="Arial" w:cs="Arial"/>
          <w:color w:val="000000"/>
        </w:rPr>
        <w:t>elkarreragiteko</w:t>
      </w:r>
      <w:proofErr w:type="spellEnd"/>
      <w:r w:rsidRPr="00A73347">
        <w:rPr>
          <w:rFonts w:ascii="Arial" w:hAnsi="Arial" w:cs="Arial"/>
          <w:color w:val="000000"/>
        </w:rPr>
        <w:t>.</w:t>
      </w:r>
    </w:p>
    <w:p xmlns:wp14="http://schemas.microsoft.com/office/word/2010/wordml" w:rsidRPr="00A73347" w:rsidR="00A73347" w:rsidP="00A73347" w:rsidRDefault="00A73347" w14:paraId="6B20E4A9" wp14:textId="77777777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A73347">
        <w:rPr>
          <w:rFonts w:ascii="Arial" w:hAnsi="Arial" w:cs="Arial"/>
          <w:color w:val="000000"/>
        </w:rPr>
        <w:t>Irudiaren analisian oinarritutako erabakiak zuzenean irteera digitaletan islatzen dira.</w:t>
      </w:r>
    </w:p>
    <w:p xmlns:wp14="http://schemas.microsoft.com/office/word/2010/wordml" w:rsidRPr="00A73347" w:rsidR="00A73347" w:rsidP="00A73347" w:rsidRDefault="00A73347" w14:paraId="49E26DA5" wp14:textId="77777777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A73347">
        <w:rPr>
          <w:rFonts w:ascii="Arial" w:hAnsi="Arial" w:cs="Arial"/>
          <w:color w:val="000000"/>
        </w:rPr>
        <w:t>Jarduera honek ikusmen artifiziala eta automatizazio industriala modu integratuan lantzeko aukera ematen du.</w:t>
      </w:r>
    </w:p>
    <w:p xmlns:wp14="http://schemas.microsoft.com/office/word/2010/wordml" w:rsidRPr="00316368" w:rsidR="00A73347" w:rsidP="00A73347" w:rsidRDefault="00A73347" w14:paraId="02F2C34E" wp14:textId="77777777">
      <w:pPr>
        <w:pStyle w:val="Normalaweb"/>
        <w:spacing w:line="360" w:lineRule="auto"/>
        <w:ind w:left="720"/>
        <w:rPr>
          <w:rFonts w:ascii="Arial" w:hAnsi="Arial" w:cs="Arial"/>
          <w:color w:val="000000"/>
        </w:rPr>
      </w:pPr>
      <w:bookmarkStart w:name="_GoBack" w:id="0"/>
      <w:bookmarkEnd w:id="0"/>
    </w:p>
    <w:p xmlns:wp14="http://schemas.microsoft.com/office/word/2010/wordml" w:rsidRPr="00FF42EE" w:rsidR="00885DF0" w:rsidP="008154B7" w:rsidRDefault="00885DF0" w14:paraId="680A4E5D" wp14:textId="77777777">
      <w:pPr>
        <w:pStyle w:val="1izenburua"/>
        <w:spacing w:line="360" w:lineRule="auto"/>
        <w:rPr>
          <w:rFonts w:ascii="Arial" w:hAnsi="Arial" w:cs="Arial"/>
          <w:sz w:val="24"/>
          <w:szCs w:val="24"/>
          <w:lang w:val="eu-ES"/>
        </w:rPr>
      </w:pPr>
    </w:p>
    <w:sectPr w:rsidRPr="00FF42EE" w:rsidR="00885DF0" w:rsidSect="00093622">
      <w:headerReference w:type="default" r:id="rId36"/>
      <w:footerReference w:type="default" r:id="rId37"/>
      <w:pgSz w:w="12240" w:h="15840" w:orient="portrait"/>
      <w:pgMar w:top="1701" w:right="1418" w:bottom="1418" w:left="1701" w:header="142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xmlns:wp14="http://schemas.microsoft.com/office/word/2010/wordml" w:rsidR="00641F28" w:rsidP="00530AAA" w:rsidRDefault="00641F28" w14:paraId="19219836" wp14:textId="77777777">
      <w:pPr>
        <w:spacing w:after="0" w:line="240" w:lineRule="auto"/>
      </w:pPr>
      <w:r>
        <w:separator/>
      </w:r>
    </w:p>
  </w:endnote>
  <w:endnote w:type="continuationSeparator" w:id="0">
    <w:p xmlns:wp14="http://schemas.microsoft.com/office/word/2010/wordml" w:rsidR="00641F28" w:rsidP="00530AAA" w:rsidRDefault="00641F28" w14:paraId="296FEF7D" wp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0339317"/>
      <w:docPartObj>
        <w:docPartGallery w:val="Page Numbers (Bottom of Page)"/>
        <w:docPartUnique/>
      </w:docPartObj>
    </w:sdtPr>
    <w:sdtEndPr/>
    <w:sdtContent>
      <w:p xmlns:wp14="http://schemas.microsoft.com/office/word/2010/wordml" w:rsidR="006B5319" w:rsidRDefault="006B5319" w14:paraId="022F1EB7" wp14:textId="77777777">
        <w:pPr>
          <w:pStyle w:val="Orri-o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A73347" w:rsidR="00A73347">
          <w:rPr>
            <w:noProof/>
            <w:lang w:val="eu-ES"/>
          </w:rPr>
          <w:t>17</w:t>
        </w:r>
        <w:r>
          <w:fldChar w:fldCharType="end"/>
        </w:r>
      </w:p>
    </w:sdtContent>
  </w:sdt>
  <w:p xmlns:wp14="http://schemas.microsoft.com/office/word/2010/wordml" w:rsidR="006B5319" w:rsidRDefault="006B5319" w14:paraId="7194DBDC" wp14:textId="77777777">
    <w:pPr>
      <w:pStyle w:val="Orri-o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xmlns:wp14="http://schemas.microsoft.com/office/word/2010/wordml" w:rsidR="00641F28" w:rsidP="00530AAA" w:rsidRDefault="00641F28" w14:paraId="54CD245A" wp14:textId="77777777">
      <w:pPr>
        <w:spacing w:after="0" w:line="240" w:lineRule="auto"/>
      </w:pPr>
      <w:r>
        <w:separator/>
      </w:r>
    </w:p>
  </w:footnote>
  <w:footnote w:type="continuationSeparator" w:id="0">
    <w:p xmlns:wp14="http://schemas.microsoft.com/office/word/2010/wordml" w:rsidR="00641F28" w:rsidP="00530AAA" w:rsidRDefault="00641F28" w14:paraId="1231BE67" wp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p xmlns:wp14="http://schemas.microsoft.com/office/word/2010/wordml" w:rsidR="006B5319" w:rsidP="00530AAA" w:rsidRDefault="006B5319" w14:paraId="70631B23" wp14:textId="77777777">
    <w:pPr>
      <w:pStyle w:val="1izenburua"/>
      <w:spacing w:line="360" w:lineRule="auto"/>
      <w:jc w:val="right"/>
      <w:rPr>
        <w:rFonts w:ascii="Arial" w:hAnsi="Arial" w:cs="Arial"/>
        <w:lang w:val="eu-ES"/>
      </w:rPr>
    </w:pPr>
    <w:r>
      <w:rPr>
        <w:noProof/>
        <w:lang w:val="eu-ES" w:eastAsia="eu-ES"/>
      </w:rPr>
      <w:drawing>
        <wp:anchor xmlns:wp14="http://schemas.microsoft.com/office/word/2010/wordprocessingDrawing" distT="114300" distB="114300" distL="114300" distR="114300" simplePos="0" relativeHeight="251659264" behindDoc="0" locked="0" layoutInCell="1" hidden="0" allowOverlap="1" wp14:anchorId="0478F42E" wp14:editId="2F3C440E">
          <wp:simplePos x="0" y="0"/>
          <wp:positionH relativeFrom="margin">
            <wp:align>center</wp:align>
          </wp:positionH>
          <wp:positionV relativeFrom="paragraph">
            <wp:posOffset>60960</wp:posOffset>
          </wp:positionV>
          <wp:extent cx="1281113" cy="547384"/>
          <wp:effectExtent l="0" t="0" r="0" b="5080"/>
          <wp:wrapNone/>
          <wp:docPr id="10" name="image2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1113" cy="5473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u-ES" w:eastAsia="eu-ES"/>
      </w:rPr>
      <w:drawing>
        <wp:anchor xmlns:wp14="http://schemas.microsoft.com/office/word/2010/wordprocessingDrawing" distT="0" distB="0" distL="114300" distR="114300" simplePos="0" relativeHeight="251661312" behindDoc="0" locked="0" layoutInCell="1" allowOverlap="1" wp14:anchorId="292FB70F" wp14:editId="268E7DA9">
          <wp:simplePos x="0" y="0"/>
          <wp:positionH relativeFrom="margin">
            <wp:align>left</wp:align>
          </wp:positionH>
          <wp:positionV relativeFrom="paragraph">
            <wp:posOffset>83185</wp:posOffset>
          </wp:positionV>
          <wp:extent cx="1050475" cy="611079"/>
          <wp:effectExtent l="0" t="0" r="0" b="0"/>
          <wp:wrapNone/>
          <wp:docPr id="11" name="Irudia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riginala sloganarekin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0475" cy="6110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36DEE">
      <w:rPr>
        <w:rFonts w:ascii="Arial" w:hAnsi="Arial" w:cs="Arial"/>
        <w:lang w:val="eu-ES"/>
      </w:rPr>
      <w:t>7</w:t>
    </w:r>
    <w:r w:rsidR="00FB0ACF">
      <w:rPr>
        <w:rFonts w:ascii="Arial" w:hAnsi="Arial" w:cs="Arial"/>
        <w:lang w:val="eu-ES"/>
      </w:rPr>
      <w:t>.</w:t>
    </w:r>
    <w:r w:rsidR="00655D43">
      <w:rPr>
        <w:rFonts w:ascii="Arial" w:hAnsi="Arial" w:cs="Arial"/>
        <w:lang w:val="eu-ES"/>
      </w:rPr>
      <w:t xml:space="preserve"> Jarduera</w:t>
    </w:r>
  </w:p>
  <w:p xmlns:wp14="http://schemas.microsoft.com/office/word/2010/wordml" w:rsidR="006B5319" w:rsidRDefault="006B5319" w14:paraId="769D0D3C" wp14:textId="77777777">
    <w:pPr>
      <w:pStyle w:val="Goiburu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Zenbaki-zerren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Zenbaki-zerren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Bulet-zerrenda3"/>
      <w:lvlText w:val=""/>
      <w:lvlJc w:val="left"/>
      <w:pPr>
        <w:tabs>
          <w:tab w:val="num" w:pos="1080"/>
        </w:tabs>
        <w:ind w:left="1080" w:hanging="360"/>
      </w:pPr>
      <w:rPr>
        <w:rFonts w:hint="default" w:ascii="Symbol" w:hAnsi="Symbol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Bulet-zerrenda2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Zenbaki-zerren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Bulet-zerrenda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</w:abstractNum>
  <w:abstractNum w:abstractNumId="6" w15:restartNumberingAfterBreak="0">
    <w:nsid w:val="08E563BE"/>
    <w:multiLevelType w:val="multilevel"/>
    <w:tmpl w:val="6D665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0C426F40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10855F1C"/>
    <w:multiLevelType w:val="multilevel"/>
    <w:tmpl w:val="034CF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9" w15:restartNumberingAfterBreak="0">
    <w:nsid w:val="22361ADF"/>
    <w:multiLevelType w:val="multilevel"/>
    <w:tmpl w:val="04D25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0" w15:restartNumberingAfterBreak="0">
    <w:nsid w:val="26B23165"/>
    <w:multiLevelType w:val="hybridMultilevel"/>
    <w:tmpl w:val="81B69278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2C822E9A"/>
    <w:multiLevelType w:val="multilevel"/>
    <w:tmpl w:val="18480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2" w15:restartNumberingAfterBreak="0">
    <w:nsid w:val="2E3E4093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35802CA0"/>
    <w:multiLevelType w:val="multilevel"/>
    <w:tmpl w:val="51F45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4" w15:restartNumberingAfterBreak="0">
    <w:nsid w:val="37E87BE2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421A1164"/>
    <w:multiLevelType w:val="hybridMultilevel"/>
    <w:tmpl w:val="298C24C2"/>
    <w:lvl w:ilvl="0" w:tplc="4ECA25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D0019" w:tentative="1">
      <w:start w:val="1"/>
      <w:numFmt w:val="lowerLetter"/>
      <w:lvlText w:val="%2."/>
      <w:lvlJc w:val="left"/>
      <w:pPr>
        <w:ind w:left="1440" w:hanging="360"/>
      </w:pPr>
    </w:lvl>
    <w:lvl w:ilvl="2" w:tplc="042D001B" w:tentative="1">
      <w:start w:val="1"/>
      <w:numFmt w:val="lowerRoman"/>
      <w:lvlText w:val="%3."/>
      <w:lvlJc w:val="right"/>
      <w:pPr>
        <w:ind w:left="2160" w:hanging="180"/>
      </w:pPr>
    </w:lvl>
    <w:lvl w:ilvl="3" w:tplc="042D000F" w:tentative="1">
      <w:start w:val="1"/>
      <w:numFmt w:val="decimal"/>
      <w:lvlText w:val="%4."/>
      <w:lvlJc w:val="left"/>
      <w:pPr>
        <w:ind w:left="2880" w:hanging="360"/>
      </w:pPr>
    </w:lvl>
    <w:lvl w:ilvl="4" w:tplc="042D0019" w:tentative="1">
      <w:start w:val="1"/>
      <w:numFmt w:val="lowerLetter"/>
      <w:lvlText w:val="%5."/>
      <w:lvlJc w:val="left"/>
      <w:pPr>
        <w:ind w:left="3600" w:hanging="360"/>
      </w:pPr>
    </w:lvl>
    <w:lvl w:ilvl="5" w:tplc="042D001B" w:tentative="1">
      <w:start w:val="1"/>
      <w:numFmt w:val="lowerRoman"/>
      <w:lvlText w:val="%6."/>
      <w:lvlJc w:val="right"/>
      <w:pPr>
        <w:ind w:left="4320" w:hanging="180"/>
      </w:pPr>
    </w:lvl>
    <w:lvl w:ilvl="6" w:tplc="042D000F" w:tentative="1">
      <w:start w:val="1"/>
      <w:numFmt w:val="decimal"/>
      <w:lvlText w:val="%7."/>
      <w:lvlJc w:val="left"/>
      <w:pPr>
        <w:ind w:left="5040" w:hanging="360"/>
      </w:pPr>
    </w:lvl>
    <w:lvl w:ilvl="7" w:tplc="042D0019" w:tentative="1">
      <w:start w:val="1"/>
      <w:numFmt w:val="lowerLetter"/>
      <w:lvlText w:val="%8."/>
      <w:lvlJc w:val="left"/>
      <w:pPr>
        <w:ind w:left="5760" w:hanging="360"/>
      </w:pPr>
    </w:lvl>
    <w:lvl w:ilvl="8" w:tplc="042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776A4A"/>
    <w:multiLevelType w:val="hybridMultilevel"/>
    <w:tmpl w:val="D250D4D8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4AE57931"/>
    <w:multiLevelType w:val="multilevel"/>
    <w:tmpl w:val="338A9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8" w15:restartNumberingAfterBreak="0">
    <w:nsid w:val="4ECF2466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604288C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5DFA0AC9"/>
    <w:multiLevelType w:val="multilevel"/>
    <w:tmpl w:val="DEB08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61A713D6"/>
    <w:multiLevelType w:val="hybridMultilevel"/>
    <w:tmpl w:val="6F50AF96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6AA87CE2"/>
    <w:multiLevelType w:val="multilevel"/>
    <w:tmpl w:val="80E08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3" w15:restartNumberingAfterBreak="0">
    <w:nsid w:val="714372AD"/>
    <w:multiLevelType w:val="hybridMultilevel"/>
    <w:tmpl w:val="5628C5EA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4" w15:restartNumberingAfterBreak="0">
    <w:nsid w:val="72493135"/>
    <w:multiLevelType w:val="multilevel"/>
    <w:tmpl w:val="EC7A8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5" w15:restartNumberingAfterBreak="0">
    <w:nsid w:val="78ED654C"/>
    <w:multiLevelType w:val="multilevel"/>
    <w:tmpl w:val="C3508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6" w15:restartNumberingAfterBreak="0">
    <w:nsid w:val="792D101B"/>
    <w:multiLevelType w:val="multilevel"/>
    <w:tmpl w:val="1DFA7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7" w15:restartNumberingAfterBreak="0">
    <w:nsid w:val="7DFF73D3"/>
    <w:multiLevelType w:val="multilevel"/>
    <w:tmpl w:val="5A90B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14"/>
  </w:num>
  <w:num w:numId="8">
    <w:abstractNumId w:val="20"/>
  </w:num>
  <w:num w:numId="9">
    <w:abstractNumId w:val="16"/>
  </w:num>
  <w:num w:numId="10">
    <w:abstractNumId w:val="17"/>
  </w:num>
  <w:num w:numId="11">
    <w:abstractNumId w:val="13"/>
  </w:num>
  <w:num w:numId="12">
    <w:abstractNumId w:val="22"/>
  </w:num>
  <w:num w:numId="13">
    <w:abstractNumId w:val="21"/>
  </w:num>
  <w:num w:numId="14">
    <w:abstractNumId w:val="10"/>
  </w:num>
  <w:num w:numId="15">
    <w:abstractNumId w:val="23"/>
  </w:num>
  <w:num w:numId="16">
    <w:abstractNumId w:val="9"/>
  </w:num>
  <w:num w:numId="17">
    <w:abstractNumId w:val="27"/>
  </w:num>
  <w:num w:numId="18">
    <w:abstractNumId w:val="8"/>
  </w:num>
  <w:num w:numId="19">
    <w:abstractNumId w:val="24"/>
  </w:num>
  <w:num w:numId="20">
    <w:abstractNumId w:val="25"/>
  </w:num>
  <w:num w:numId="21">
    <w:abstractNumId w:val="11"/>
  </w:num>
  <w:num w:numId="22">
    <w:abstractNumId w:val="6"/>
  </w:num>
  <w:num w:numId="23">
    <w:abstractNumId w:val="26"/>
  </w:num>
  <w:num w:numId="24">
    <w:abstractNumId w:val="7"/>
  </w:num>
  <w:num w:numId="25">
    <w:abstractNumId w:val="15"/>
  </w:num>
  <w:num w:numId="26">
    <w:abstractNumId w:val="18"/>
  </w:num>
  <w:num w:numId="27">
    <w:abstractNumId w:val="12"/>
  </w:num>
  <w:num w:numId="28">
    <w:abstractNumId w:val="19"/>
  </w:num>
  <w:numIdMacAtCleanup w:val="9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 wp14">
  <w:zoom w:percent="100"/>
  <w:proofState w:spelling="clean" w:grammar="dirty"/>
  <w:trackRevisions w:val="false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12B3"/>
    <w:rsid w:val="00021C5B"/>
    <w:rsid w:val="0002452D"/>
    <w:rsid w:val="00031B1A"/>
    <w:rsid w:val="00034616"/>
    <w:rsid w:val="000571A3"/>
    <w:rsid w:val="0006063C"/>
    <w:rsid w:val="00082E79"/>
    <w:rsid w:val="00091B12"/>
    <w:rsid w:val="00093622"/>
    <w:rsid w:val="000A0AC7"/>
    <w:rsid w:val="000A2664"/>
    <w:rsid w:val="000B1014"/>
    <w:rsid w:val="000B27C0"/>
    <w:rsid w:val="000C62C9"/>
    <w:rsid w:val="000C6794"/>
    <w:rsid w:val="000F0F40"/>
    <w:rsid w:val="000F218A"/>
    <w:rsid w:val="000F32D8"/>
    <w:rsid w:val="001118AC"/>
    <w:rsid w:val="00130B8F"/>
    <w:rsid w:val="00130D0F"/>
    <w:rsid w:val="00132A65"/>
    <w:rsid w:val="001341D1"/>
    <w:rsid w:val="00136F9D"/>
    <w:rsid w:val="001410F8"/>
    <w:rsid w:val="001453EA"/>
    <w:rsid w:val="0015074B"/>
    <w:rsid w:val="00162BE6"/>
    <w:rsid w:val="001848B8"/>
    <w:rsid w:val="001850E1"/>
    <w:rsid w:val="00195C05"/>
    <w:rsid w:val="001978FA"/>
    <w:rsid w:val="001C16F6"/>
    <w:rsid w:val="001D704D"/>
    <w:rsid w:val="00206017"/>
    <w:rsid w:val="00206944"/>
    <w:rsid w:val="002369B8"/>
    <w:rsid w:val="00237303"/>
    <w:rsid w:val="0025471D"/>
    <w:rsid w:val="00266AE0"/>
    <w:rsid w:val="0029639D"/>
    <w:rsid w:val="002A7D47"/>
    <w:rsid w:val="002B13C4"/>
    <w:rsid w:val="002B2B58"/>
    <w:rsid w:val="002B3523"/>
    <w:rsid w:val="002B72E6"/>
    <w:rsid w:val="002C2419"/>
    <w:rsid w:val="002D320B"/>
    <w:rsid w:val="002F2DB3"/>
    <w:rsid w:val="0031604C"/>
    <w:rsid w:val="00316368"/>
    <w:rsid w:val="00326F90"/>
    <w:rsid w:val="003337E1"/>
    <w:rsid w:val="00335CCB"/>
    <w:rsid w:val="00350B03"/>
    <w:rsid w:val="003834FC"/>
    <w:rsid w:val="00392DE3"/>
    <w:rsid w:val="003A4CB4"/>
    <w:rsid w:val="003C6E5F"/>
    <w:rsid w:val="003D0AEE"/>
    <w:rsid w:val="003E6CD8"/>
    <w:rsid w:val="004271D4"/>
    <w:rsid w:val="004356F1"/>
    <w:rsid w:val="00436DEE"/>
    <w:rsid w:val="0045630A"/>
    <w:rsid w:val="00473C46"/>
    <w:rsid w:val="004A3961"/>
    <w:rsid w:val="004C40A2"/>
    <w:rsid w:val="004C7C48"/>
    <w:rsid w:val="004D13B5"/>
    <w:rsid w:val="00501802"/>
    <w:rsid w:val="00513386"/>
    <w:rsid w:val="00514E60"/>
    <w:rsid w:val="00527618"/>
    <w:rsid w:val="00530AAA"/>
    <w:rsid w:val="005565BA"/>
    <w:rsid w:val="005707A5"/>
    <w:rsid w:val="00584DAA"/>
    <w:rsid w:val="005B7239"/>
    <w:rsid w:val="005C204A"/>
    <w:rsid w:val="005E410E"/>
    <w:rsid w:val="005E4B8F"/>
    <w:rsid w:val="005F16A3"/>
    <w:rsid w:val="00626333"/>
    <w:rsid w:val="00633921"/>
    <w:rsid w:val="0063592F"/>
    <w:rsid w:val="00635F13"/>
    <w:rsid w:val="00641F28"/>
    <w:rsid w:val="00655D43"/>
    <w:rsid w:val="00677CB4"/>
    <w:rsid w:val="006876F5"/>
    <w:rsid w:val="006A75E6"/>
    <w:rsid w:val="006B1AAC"/>
    <w:rsid w:val="006B5319"/>
    <w:rsid w:val="006D2382"/>
    <w:rsid w:val="006E33DE"/>
    <w:rsid w:val="006F132E"/>
    <w:rsid w:val="006F5C00"/>
    <w:rsid w:val="00721D1A"/>
    <w:rsid w:val="007325D6"/>
    <w:rsid w:val="00742573"/>
    <w:rsid w:val="0074504C"/>
    <w:rsid w:val="007757AC"/>
    <w:rsid w:val="007862B5"/>
    <w:rsid w:val="00792BAE"/>
    <w:rsid w:val="007A45AD"/>
    <w:rsid w:val="007D75FD"/>
    <w:rsid w:val="007F50FC"/>
    <w:rsid w:val="008011F0"/>
    <w:rsid w:val="0080202C"/>
    <w:rsid w:val="00807C9B"/>
    <w:rsid w:val="008154B7"/>
    <w:rsid w:val="00824620"/>
    <w:rsid w:val="00831262"/>
    <w:rsid w:val="0085168A"/>
    <w:rsid w:val="008651D1"/>
    <w:rsid w:val="00873731"/>
    <w:rsid w:val="00885DF0"/>
    <w:rsid w:val="0089423A"/>
    <w:rsid w:val="008B12EA"/>
    <w:rsid w:val="008B24FD"/>
    <w:rsid w:val="008B4288"/>
    <w:rsid w:val="008C1D59"/>
    <w:rsid w:val="008D1705"/>
    <w:rsid w:val="008E125D"/>
    <w:rsid w:val="008E3550"/>
    <w:rsid w:val="008F4B00"/>
    <w:rsid w:val="0095486F"/>
    <w:rsid w:val="00970E19"/>
    <w:rsid w:val="00973FEA"/>
    <w:rsid w:val="009872AA"/>
    <w:rsid w:val="009A3940"/>
    <w:rsid w:val="009A3C18"/>
    <w:rsid w:val="009C4E5F"/>
    <w:rsid w:val="009C5AF5"/>
    <w:rsid w:val="009E7014"/>
    <w:rsid w:val="00A15E57"/>
    <w:rsid w:val="00A2155B"/>
    <w:rsid w:val="00A43817"/>
    <w:rsid w:val="00A4608D"/>
    <w:rsid w:val="00A46CBB"/>
    <w:rsid w:val="00A511E6"/>
    <w:rsid w:val="00A528CB"/>
    <w:rsid w:val="00A61905"/>
    <w:rsid w:val="00A73347"/>
    <w:rsid w:val="00A91E8B"/>
    <w:rsid w:val="00AA1D8D"/>
    <w:rsid w:val="00AA5415"/>
    <w:rsid w:val="00AC1A24"/>
    <w:rsid w:val="00AC61F8"/>
    <w:rsid w:val="00AD5564"/>
    <w:rsid w:val="00AF6B71"/>
    <w:rsid w:val="00B47730"/>
    <w:rsid w:val="00B9455C"/>
    <w:rsid w:val="00BB4643"/>
    <w:rsid w:val="00BC4248"/>
    <w:rsid w:val="00BE1221"/>
    <w:rsid w:val="00C21BB1"/>
    <w:rsid w:val="00C24244"/>
    <w:rsid w:val="00C40995"/>
    <w:rsid w:val="00C742C7"/>
    <w:rsid w:val="00C847DF"/>
    <w:rsid w:val="00CB0664"/>
    <w:rsid w:val="00CE20C9"/>
    <w:rsid w:val="00D226DF"/>
    <w:rsid w:val="00D24DC5"/>
    <w:rsid w:val="00D3238E"/>
    <w:rsid w:val="00D5103F"/>
    <w:rsid w:val="00DA739E"/>
    <w:rsid w:val="00DD4457"/>
    <w:rsid w:val="00DE439B"/>
    <w:rsid w:val="00DF3B80"/>
    <w:rsid w:val="00E05DEB"/>
    <w:rsid w:val="00E11453"/>
    <w:rsid w:val="00E26D75"/>
    <w:rsid w:val="00E447B9"/>
    <w:rsid w:val="00E6758A"/>
    <w:rsid w:val="00E76665"/>
    <w:rsid w:val="00E84851"/>
    <w:rsid w:val="00E85B7D"/>
    <w:rsid w:val="00E94454"/>
    <w:rsid w:val="00EA76C5"/>
    <w:rsid w:val="00EE29BF"/>
    <w:rsid w:val="00EF3585"/>
    <w:rsid w:val="00F06F0C"/>
    <w:rsid w:val="00F1407C"/>
    <w:rsid w:val="00F14D1C"/>
    <w:rsid w:val="00F27CE2"/>
    <w:rsid w:val="00F411A0"/>
    <w:rsid w:val="00F629F5"/>
    <w:rsid w:val="00F804B9"/>
    <w:rsid w:val="00F80E03"/>
    <w:rsid w:val="00F9170E"/>
    <w:rsid w:val="00F91A3C"/>
    <w:rsid w:val="00FA0B43"/>
    <w:rsid w:val="00FA732D"/>
    <w:rsid w:val="00FB0ACF"/>
    <w:rsid w:val="00FB5A8A"/>
    <w:rsid w:val="00FB6DDF"/>
    <w:rsid w:val="00FC6623"/>
    <w:rsid w:val="00FC693F"/>
    <w:rsid w:val="00FC79E9"/>
    <w:rsid w:val="00FD3082"/>
    <w:rsid w:val="00FD5CDF"/>
    <w:rsid w:val="00FF42EE"/>
    <w:rsid w:val="6E06F4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19C80F5"/>
  <w14:defaultImageDpi w14:val="300"/>
  <w15:docId w15:val="{3649ADE8-F2E7-4064-A355-B1A61B41688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 wp14">
  <w:docDefaults>
    <w:rPrDefault>
      <w:rPr>
        <w:rFonts w:asciiTheme="minorHAnsi" w:hAnsiTheme="minorHAnsi" w:eastAsiaTheme="minorEastAsia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a" w:default="1">
    <w:name w:val="Normal"/>
    <w:qFormat/>
    <w:rsid w:val="00FC693F"/>
  </w:style>
  <w:style w:type="paragraph" w:styleId="1izenburua">
    <w:name w:val="heading 1"/>
    <w:basedOn w:val="Normala"/>
    <w:next w:val="Normala"/>
    <w:link w:val="1izenburuaK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2izenburua">
    <w:name w:val="heading 2"/>
    <w:basedOn w:val="Normala"/>
    <w:next w:val="Normala"/>
    <w:link w:val="2izenburuaK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3izenburua">
    <w:name w:val="heading 3"/>
    <w:basedOn w:val="Normala"/>
    <w:next w:val="Normala"/>
    <w:link w:val="3izenburuaK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4izenburua">
    <w:name w:val="heading 4"/>
    <w:basedOn w:val="Normala"/>
    <w:next w:val="Normala"/>
    <w:link w:val="4izenburuaK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5izenburua">
    <w:name w:val="heading 5"/>
    <w:basedOn w:val="Normala"/>
    <w:next w:val="Normala"/>
    <w:link w:val="5izenburuaK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6izenburua">
    <w:name w:val="heading 6"/>
    <w:basedOn w:val="Normala"/>
    <w:next w:val="Normala"/>
    <w:link w:val="6izenburuaK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paragraph" w:styleId="7izenburua">
    <w:name w:val="heading 7"/>
    <w:basedOn w:val="Normala"/>
    <w:next w:val="Normala"/>
    <w:link w:val="7izenburuaK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paragraph" w:styleId="8izenburua">
    <w:name w:val="heading 8"/>
    <w:basedOn w:val="Normala"/>
    <w:next w:val="Normala"/>
    <w:link w:val="8izenburuaK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paragraph" w:styleId="9izenburua">
    <w:name w:val="heading 9"/>
    <w:basedOn w:val="Normala"/>
    <w:next w:val="Normala"/>
    <w:link w:val="9izenburuaK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character" w:styleId="Paragrafoarenletra-tipolehenetsia" w:default="1">
    <w:name w:val="Default Paragraph Font"/>
    <w:uiPriority w:val="1"/>
    <w:semiHidden/>
    <w:unhideWhenUsed/>
  </w:style>
  <w:style w:type="table" w:styleId="Taulanormala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Zerrendarikez" w:default="1">
    <w:name w:val="No List"/>
    <w:uiPriority w:val="99"/>
    <w:semiHidden/>
    <w:unhideWhenUsed/>
  </w:style>
  <w:style w:type="paragraph" w:styleId="Goiburua">
    <w:name w:val="header"/>
    <w:basedOn w:val="Normala"/>
    <w:link w:val="Goiburu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GoiburuaKar" w:customStyle="1">
    <w:name w:val="Goiburua Kar"/>
    <w:basedOn w:val="Paragrafoarenletra-tipolehenetsia"/>
    <w:link w:val="Goiburua"/>
    <w:uiPriority w:val="99"/>
    <w:rsid w:val="00E618BF"/>
  </w:style>
  <w:style w:type="paragraph" w:styleId="Orri-oina">
    <w:name w:val="footer"/>
    <w:basedOn w:val="Normala"/>
    <w:link w:val="Orri-oin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Orri-oinaKar" w:customStyle="1">
    <w:name w:val="Orri-oina Kar"/>
    <w:basedOn w:val="Paragrafoarenletra-tipolehenetsia"/>
    <w:link w:val="Orri-oina"/>
    <w:uiPriority w:val="99"/>
    <w:rsid w:val="00E618BF"/>
  </w:style>
  <w:style w:type="paragraph" w:styleId="Tarterikez">
    <w:name w:val="No Spacing"/>
    <w:link w:val="TarterikezKar"/>
    <w:uiPriority w:val="1"/>
    <w:qFormat/>
    <w:rsid w:val="00FC693F"/>
    <w:pPr>
      <w:spacing w:after="0" w:line="240" w:lineRule="auto"/>
    </w:pPr>
  </w:style>
  <w:style w:type="character" w:styleId="1izenburuaKar" w:customStyle="1">
    <w:name w:val="1. izenburua Kar"/>
    <w:basedOn w:val="Paragrafoarenletra-tipolehenetsia"/>
    <w:link w:val="1izenburua"/>
    <w:uiPriority w:val="9"/>
    <w:rsid w:val="00FC693F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2izenburuaKar" w:customStyle="1">
    <w:name w:val="2. izenburua Kar"/>
    <w:basedOn w:val="Paragrafoarenletra-tipolehenetsia"/>
    <w:link w:val="2izenburua"/>
    <w:uiPriority w:val="9"/>
    <w:rsid w:val="00FC693F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3izenburuaKar" w:customStyle="1">
    <w:name w:val="3. izenburua Kar"/>
    <w:basedOn w:val="Paragrafoarenletra-tipolehenetsia"/>
    <w:link w:val="3izenburua"/>
    <w:uiPriority w:val="9"/>
    <w:rsid w:val="00FC693F"/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Titulua">
    <w:name w:val="Title"/>
    <w:basedOn w:val="Normala"/>
    <w:next w:val="Normala"/>
    <w:link w:val="TituluaKar"/>
    <w:uiPriority w:val="10"/>
    <w:qFormat/>
    <w:rsid w:val="00FC693F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uluaKar" w:customStyle="1">
    <w:name w:val="Titulua Kar"/>
    <w:basedOn w:val="Paragrafoarenletra-tipolehenetsia"/>
    <w:link w:val="Titulua"/>
    <w:uiPriority w:val="10"/>
    <w:rsid w:val="00FC693F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paragraph" w:styleId="Azpititulua">
    <w:name w:val="Subtitle"/>
    <w:basedOn w:val="Normala"/>
    <w:next w:val="Normala"/>
    <w:link w:val="AzpitituluaKar"/>
    <w:uiPriority w:val="11"/>
    <w:qFormat/>
    <w:rsid w:val="00FC693F"/>
    <w:pPr>
      <w:numPr>
        <w:ilvl w:val="1"/>
      </w:numPr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AzpitituluaKar" w:customStyle="1">
    <w:name w:val="Azpititulua Kar"/>
    <w:basedOn w:val="Paragrafoarenletra-tipolehenetsia"/>
    <w:link w:val="Azpititulua"/>
    <w:uiPriority w:val="11"/>
    <w:rsid w:val="00FC693F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Zerrenda-paragrafoa">
    <w:name w:val="List Paragraph"/>
    <w:basedOn w:val="Normala"/>
    <w:uiPriority w:val="34"/>
    <w:qFormat/>
    <w:rsid w:val="00FC693F"/>
    <w:pPr>
      <w:ind w:left="720"/>
      <w:contextualSpacing/>
    </w:pPr>
  </w:style>
  <w:style w:type="paragraph" w:styleId="Gorputz-testua">
    <w:name w:val="Body Text"/>
    <w:basedOn w:val="Normala"/>
    <w:link w:val="Gorputz-testuaKar"/>
    <w:uiPriority w:val="99"/>
    <w:unhideWhenUsed/>
    <w:rsid w:val="00AA1D8D"/>
    <w:pPr>
      <w:spacing w:after="120"/>
    </w:pPr>
  </w:style>
  <w:style w:type="character" w:styleId="Gorputz-testuaKar" w:customStyle="1">
    <w:name w:val="Gorputz-testua Kar"/>
    <w:basedOn w:val="Paragrafoarenletra-tipolehenetsia"/>
    <w:link w:val="Gorputz-testua"/>
    <w:uiPriority w:val="99"/>
    <w:rsid w:val="00AA1D8D"/>
  </w:style>
  <w:style w:type="paragraph" w:styleId="Gorputz-testua2">
    <w:name w:val="Body Text 2"/>
    <w:basedOn w:val="Normala"/>
    <w:link w:val="Gorputz-testua2Kar"/>
    <w:uiPriority w:val="99"/>
    <w:unhideWhenUsed/>
    <w:rsid w:val="00AA1D8D"/>
    <w:pPr>
      <w:spacing w:after="120" w:line="480" w:lineRule="auto"/>
    </w:pPr>
  </w:style>
  <w:style w:type="character" w:styleId="Gorputz-testua2Kar" w:customStyle="1">
    <w:name w:val="Gorputz-testua 2 Kar"/>
    <w:basedOn w:val="Paragrafoarenletra-tipolehenetsia"/>
    <w:link w:val="Gorputz-testua2"/>
    <w:uiPriority w:val="99"/>
    <w:rsid w:val="00AA1D8D"/>
  </w:style>
  <w:style w:type="paragraph" w:styleId="Gorputz-testua3">
    <w:name w:val="Body Text 3"/>
    <w:basedOn w:val="Normala"/>
    <w:link w:val="Gorputz-testua3Kar"/>
    <w:uiPriority w:val="99"/>
    <w:unhideWhenUsed/>
    <w:rsid w:val="00AA1D8D"/>
    <w:pPr>
      <w:spacing w:after="120"/>
    </w:pPr>
    <w:rPr>
      <w:sz w:val="16"/>
      <w:szCs w:val="16"/>
    </w:rPr>
  </w:style>
  <w:style w:type="character" w:styleId="Gorputz-testua3Kar" w:customStyle="1">
    <w:name w:val="Gorputz-testua 3 Kar"/>
    <w:basedOn w:val="Paragrafoarenletra-tipolehenetsia"/>
    <w:link w:val="Gorputz-testua3"/>
    <w:uiPriority w:val="99"/>
    <w:rsid w:val="00AA1D8D"/>
    <w:rPr>
      <w:sz w:val="16"/>
      <w:szCs w:val="16"/>
    </w:rPr>
  </w:style>
  <w:style w:type="paragraph" w:styleId="Zerrenda">
    <w:name w:val="List"/>
    <w:basedOn w:val="Normala"/>
    <w:uiPriority w:val="99"/>
    <w:unhideWhenUsed/>
    <w:rsid w:val="00AA1D8D"/>
    <w:pPr>
      <w:ind w:left="360" w:hanging="360"/>
      <w:contextualSpacing/>
    </w:pPr>
  </w:style>
  <w:style w:type="paragraph" w:styleId="Zerrenda2">
    <w:name w:val="List 2"/>
    <w:basedOn w:val="Normala"/>
    <w:uiPriority w:val="99"/>
    <w:unhideWhenUsed/>
    <w:rsid w:val="00326F90"/>
    <w:pPr>
      <w:ind w:left="720" w:hanging="360"/>
      <w:contextualSpacing/>
    </w:pPr>
  </w:style>
  <w:style w:type="paragraph" w:styleId="Zerrenda3">
    <w:name w:val="List 3"/>
    <w:basedOn w:val="Normala"/>
    <w:uiPriority w:val="99"/>
    <w:unhideWhenUsed/>
    <w:rsid w:val="00326F90"/>
    <w:pPr>
      <w:ind w:left="1080" w:hanging="360"/>
      <w:contextualSpacing/>
    </w:pPr>
  </w:style>
  <w:style w:type="paragraph" w:styleId="Bulet-zerrenda">
    <w:name w:val="List Bullet"/>
    <w:basedOn w:val="Normala"/>
    <w:uiPriority w:val="99"/>
    <w:unhideWhenUsed/>
    <w:rsid w:val="00326F90"/>
    <w:pPr>
      <w:numPr>
        <w:numId w:val="1"/>
      </w:numPr>
      <w:contextualSpacing/>
    </w:pPr>
  </w:style>
  <w:style w:type="paragraph" w:styleId="Bulet-zerrenda2">
    <w:name w:val="List Bullet 2"/>
    <w:basedOn w:val="Normala"/>
    <w:uiPriority w:val="99"/>
    <w:unhideWhenUsed/>
    <w:rsid w:val="00326F90"/>
    <w:pPr>
      <w:numPr>
        <w:numId w:val="2"/>
      </w:numPr>
      <w:contextualSpacing/>
    </w:pPr>
  </w:style>
  <w:style w:type="paragraph" w:styleId="Bulet-zerrenda3">
    <w:name w:val="List Bullet 3"/>
    <w:basedOn w:val="Normala"/>
    <w:uiPriority w:val="99"/>
    <w:unhideWhenUsed/>
    <w:rsid w:val="00326F90"/>
    <w:pPr>
      <w:numPr>
        <w:numId w:val="3"/>
      </w:numPr>
      <w:contextualSpacing/>
    </w:pPr>
  </w:style>
  <w:style w:type="paragraph" w:styleId="Zenbaki-zerrenda">
    <w:name w:val="List Number"/>
    <w:basedOn w:val="Normala"/>
    <w:uiPriority w:val="99"/>
    <w:unhideWhenUsed/>
    <w:rsid w:val="00326F90"/>
    <w:pPr>
      <w:numPr>
        <w:numId w:val="4"/>
      </w:numPr>
      <w:contextualSpacing/>
    </w:pPr>
  </w:style>
  <w:style w:type="paragraph" w:styleId="Zenbaki-zerrenda2">
    <w:name w:val="List Number 2"/>
    <w:basedOn w:val="Normala"/>
    <w:uiPriority w:val="99"/>
    <w:unhideWhenUsed/>
    <w:rsid w:val="0029639D"/>
    <w:pPr>
      <w:numPr>
        <w:numId w:val="5"/>
      </w:numPr>
      <w:contextualSpacing/>
    </w:pPr>
  </w:style>
  <w:style w:type="paragraph" w:styleId="Zenbaki-zerrenda3">
    <w:name w:val="List Number 3"/>
    <w:basedOn w:val="Normala"/>
    <w:uiPriority w:val="99"/>
    <w:unhideWhenUsed/>
    <w:rsid w:val="0029639D"/>
    <w:pPr>
      <w:numPr>
        <w:numId w:val="6"/>
      </w:numPr>
      <w:contextualSpacing/>
    </w:pPr>
  </w:style>
  <w:style w:type="paragraph" w:styleId="Zerrendajarraitua">
    <w:name w:val="List Continue"/>
    <w:basedOn w:val="Normala"/>
    <w:uiPriority w:val="99"/>
    <w:unhideWhenUsed/>
    <w:rsid w:val="0029639D"/>
    <w:pPr>
      <w:spacing w:after="120"/>
      <w:ind w:left="360"/>
      <w:contextualSpacing/>
    </w:pPr>
  </w:style>
  <w:style w:type="paragraph" w:styleId="Zerrendajarraitua2">
    <w:name w:val="List Continue 2"/>
    <w:basedOn w:val="Normala"/>
    <w:uiPriority w:val="99"/>
    <w:unhideWhenUsed/>
    <w:rsid w:val="0029639D"/>
    <w:pPr>
      <w:spacing w:after="120"/>
      <w:ind w:left="720"/>
      <w:contextualSpacing/>
    </w:pPr>
  </w:style>
  <w:style w:type="paragraph" w:styleId="Zerrendajarraitua3">
    <w:name w:val="List Continue 3"/>
    <w:basedOn w:val="Normala"/>
    <w:uiPriority w:val="99"/>
    <w:unhideWhenUsed/>
    <w:rsid w:val="0029639D"/>
    <w:pPr>
      <w:spacing w:after="120"/>
      <w:ind w:left="1080"/>
      <w:contextualSpacing/>
    </w:pPr>
  </w:style>
  <w:style w:type="paragraph" w:styleId="Makrokotestua">
    <w:name w:val="macro"/>
    <w:link w:val="MakrokotestuaK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MakrokotestuaKar" w:customStyle="1">
    <w:name w:val="Makroko testua Kar"/>
    <w:basedOn w:val="Paragrafoarenletra-tipolehenetsia"/>
    <w:link w:val="Makrokotestua"/>
    <w:uiPriority w:val="99"/>
    <w:rsid w:val="0029639D"/>
    <w:rPr>
      <w:rFonts w:ascii="Courier" w:hAnsi="Courier"/>
      <w:sz w:val="20"/>
      <w:szCs w:val="20"/>
    </w:rPr>
  </w:style>
  <w:style w:type="paragraph" w:styleId="Aipua">
    <w:name w:val="Quote"/>
    <w:basedOn w:val="Normala"/>
    <w:next w:val="Normala"/>
    <w:link w:val="AipuaKar"/>
    <w:uiPriority w:val="29"/>
    <w:qFormat/>
    <w:rsid w:val="00FC693F"/>
    <w:rPr>
      <w:i/>
      <w:iCs/>
      <w:color w:val="000000" w:themeColor="text1"/>
    </w:rPr>
  </w:style>
  <w:style w:type="character" w:styleId="AipuaKar" w:customStyle="1">
    <w:name w:val="Aipua Kar"/>
    <w:basedOn w:val="Paragrafoarenletra-tipolehenetsia"/>
    <w:link w:val="Aipua"/>
    <w:uiPriority w:val="29"/>
    <w:rsid w:val="00FC693F"/>
    <w:rPr>
      <w:i/>
      <w:iCs/>
      <w:color w:val="000000" w:themeColor="text1"/>
    </w:rPr>
  </w:style>
  <w:style w:type="character" w:styleId="4izenburuaKar" w:customStyle="1">
    <w:name w:val="4. izenburua Kar"/>
    <w:basedOn w:val="Paragrafoarenletra-tipolehenetsia"/>
    <w:link w:val="4izenburua"/>
    <w:uiPriority w:val="9"/>
    <w:semiHidden/>
    <w:rsid w:val="00FC693F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5izenburuaKar" w:customStyle="1">
    <w:name w:val="5. izenburua Kar"/>
    <w:basedOn w:val="Paragrafoarenletra-tipolehenetsia"/>
    <w:link w:val="5izenburua"/>
    <w:uiPriority w:val="9"/>
    <w:semiHidden/>
    <w:rsid w:val="00FC693F"/>
    <w:rPr>
      <w:rFonts w:asciiTheme="majorHAnsi" w:hAnsiTheme="majorHAnsi" w:eastAsiaTheme="majorEastAsia" w:cstheme="majorBidi"/>
      <w:color w:val="243F60" w:themeColor="accent1" w:themeShade="7F"/>
    </w:rPr>
  </w:style>
  <w:style w:type="character" w:styleId="6izenburuaKar" w:customStyle="1">
    <w:name w:val="6. izenburua Kar"/>
    <w:basedOn w:val="Paragrafoarenletra-tipolehenetsia"/>
    <w:link w:val="6izenburua"/>
    <w:uiPriority w:val="9"/>
    <w:semiHidden/>
    <w:rsid w:val="00FC693F"/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character" w:styleId="7izenburuaKar" w:customStyle="1">
    <w:name w:val="7. izenburua Kar"/>
    <w:basedOn w:val="Paragrafoarenletra-tipolehenetsia"/>
    <w:link w:val="7izenburua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character" w:styleId="8izenburuaKar" w:customStyle="1">
    <w:name w:val="8. izenburua Kar"/>
    <w:basedOn w:val="Paragrafoarenletra-tipolehenetsia"/>
    <w:link w:val="8izenburua"/>
    <w:uiPriority w:val="9"/>
    <w:semiHidden/>
    <w:rsid w:val="00FC693F"/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character" w:styleId="9izenburuaKar" w:customStyle="1">
    <w:name w:val="9. izenburua Kar"/>
    <w:basedOn w:val="Paragrafoarenletra-tipolehenetsia"/>
    <w:link w:val="9izenburua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paragraph" w:styleId="Epigrafea">
    <w:name w:val="caption"/>
    <w:basedOn w:val="Normala"/>
    <w:next w:val="Normala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odia">
    <w:name w:val="Strong"/>
    <w:basedOn w:val="Paragrafoarenletra-tipolehenetsia"/>
    <w:uiPriority w:val="22"/>
    <w:qFormat/>
    <w:rsid w:val="00FC693F"/>
    <w:rPr>
      <w:b/>
      <w:bCs/>
    </w:rPr>
  </w:style>
  <w:style w:type="character" w:styleId="Enfasia">
    <w:name w:val="Emphasis"/>
    <w:basedOn w:val="Paragrafoarenletra-tipolehenetsia"/>
    <w:uiPriority w:val="20"/>
    <w:qFormat/>
    <w:rsid w:val="00FC693F"/>
    <w:rPr>
      <w:i/>
      <w:iCs/>
    </w:rPr>
  </w:style>
  <w:style w:type="paragraph" w:styleId="Aipamenhandia">
    <w:name w:val="Intense Quote"/>
    <w:basedOn w:val="Normala"/>
    <w:next w:val="Normala"/>
    <w:link w:val="AipamenhandiaKar"/>
    <w:uiPriority w:val="30"/>
    <w:qFormat/>
    <w:rsid w:val="00FC693F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styleId="AipamenhandiaKar" w:customStyle="1">
    <w:name w:val="Aipamen handia Kar"/>
    <w:basedOn w:val="Paragrafoarenletra-tipolehenetsia"/>
    <w:link w:val="Aipamenhandia"/>
    <w:uiPriority w:val="30"/>
    <w:rsid w:val="00FC693F"/>
    <w:rPr>
      <w:b/>
      <w:bCs/>
      <w:i/>
      <w:iCs/>
      <w:color w:val="4F81BD" w:themeColor="accent1"/>
    </w:rPr>
  </w:style>
  <w:style w:type="character" w:styleId="Enfasileuna">
    <w:name w:val="Subtle Emphasis"/>
    <w:basedOn w:val="Paragrafoarenletra-tipolehenetsia"/>
    <w:uiPriority w:val="19"/>
    <w:qFormat/>
    <w:rsid w:val="00FC693F"/>
    <w:rPr>
      <w:i/>
      <w:iCs/>
      <w:color w:val="808080" w:themeColor="text1" w:themeTint="7F"/>
    </w:rPr>
  </w:style>
  <w:style w:type="character" w:styleId="Enfasibizia">
    <w:name w:val="Intense Emphasis"/>
    <w:basedOn w:val="Paragrafoarenletra-tipolehenetsia"/>
    <w:uiPriority w:val="21"/>
    <w:qFormat/>
    <w:rsid w:val="00FC693F"/>
    <w:rPr>
      <w:b/>
      <w:bCs/>
      <w:i/>
      <w:iCs/>
      <w:color w:val="4F81BD" w:themeColor="accent1"/>
    </w:rPr>
  </w:style>
  <w:style w:type="character" w:styleId="Erreferentzialeuna">
    <w:name w:val="Subtle Reference"/>
    <w:basedOn w:val="Paragrafoarenletra-tipolehenetsia"/>
    <w:uiPriority w:val="31"/>
    <w:qFormat/>
    <w:rsid w:val="00FC693F"/>
    <w:rPr>
      <w:smallCaps/>
      <w:color w:val="C0504D" w:themeColor="accent2"/>
      <w:u w:val="single"/>
    </w:rPr>
  </w:style>
  <w:style w:type="character" w:styleId="Erreferentziabizia">
    <w:name w:val="Intense Reference"/>
    <w:basedOn w:val="Paragrafoarenletra-tipolehenetsi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Liburuarentitulua">
    <w:name w:val="Book Title"/>
    <w:basedOn w:val="Paragrafoarenletra-tipolehenetsia"/>
    <w:uiPriority w:val="33"/>
    <w:qFormat/>
    <w:rsid w:val="00FC693F"/>
    <w:rPr>
      <w:b/>
      <w:bCs/>
      <w:smallCaps/>
      <w:spacing w:val="5"/>
    </w:rPr>
  </w:style>
  <w:style w:type="paragraph" w:styleId="TOCizenburua">
    <w:name w:val="TOC Heading"/>
    <w:basedOn w:val="1izenburua"/>
    <w:next w:val="Normala"/>
    <w:uiPriority w:val="39"/>
    <w:unhideWhenUsed/>
    <w:qFormat/>
    <w:rsid w:val="00FC693F"/>
    <w:pPr>
      <w:outlineLvl w:val="9"/>
    </w:pPr>
  </w:style>
  <w:style w:type="table" w:styleId="Saretaduntaula">
    <w:name w:val="Table Grid"/>
    <w:basedOn w:val="Taulanormala"/>
    <w:uiPriority w:val="59"/>
    <w:rsid w:val="00FC693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Itzalduraargia">
    <w:name w:val="Light Shading"/>
    <w:basedOn w:val="Taulanorma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Itzalduraargia-1enfasia">
    <w:name w:val="Light Shading Accent 1"/>
    <w:basedOn w:val="Taulanorma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Itzalduraargia-2enfasia">
    <w:name w:val="Light Shading Accent 2"/>
    <w:basedOn w:val="Taulanorma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color="C0504D" w:themeColor="accent2" w:sz="8" w:space="0"/>
        <w:bottom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Itzalduraargia-3enfasia">
    <w:name w:val="Light Shading Accent 3"/>
    <w:basedOn w:val="Taulanorma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Itzalduraargia-4enfasia">
    <w:name w:val="Light Shading Accent 4"/>
    <w:basedOn w:val="Taulanorma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color="8064A2" w:themeColor="accent4" w:sz="8" w:space="0"/>
        <w:bottom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Itzalduraargia-5enfasia">
    <w:name w:val="Light Shading Accent 5"/>
    <w:basedOn w:val="Taulanorma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color="4BACC6" w:themeColor="accent5" w:sz="8" w:space="0"/>
        <w:bottom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Itzalduraargia-6enfasia">
    <w:name w:val="Light Shading Accent 6"/>
    <w:basedOn w:val="Taulanorma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color="F79646" w:themeColor="accent6" w:sz="8" w:space="0"/>
        <w:bottom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Zerrendaargia">
    <w:name w:val="Light List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Zerrendaargia-1enfasia">
    <w:name w:val="Light List Accent 1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Zerrendaargia-2enfasia">
    <w:name w:val="Light List Accent 2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Zerrendaargia-3enfasia">
    <w:name w:val="Light List Accent 3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Zerrendaargia-4enfasia">
    <w:name w:val="Light List Accent 4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Zerrendaargia-5enfasia">
    <w:name w:val="Light List Accent 5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Zerrendaargia-6enfasia">
    <w:name w:val="Light List Accent 6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Saretaargia">
    <w:name w:val="Light Grid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</w:tcPr>
    </w:tblStylePr>
  </w:style>
  <w:style w:type="table" w:styleId="Saretaargia-1enfasia">
    <w:name w:val="Light Grid Accent 1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color="4F81BD" w:themeColor="accen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color="4F81BD" w:themeColor="accen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color="4F81BD" w:themeColor="accent1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color="4F81BD" w:themeColor="accent1" w:sz="8" w:space="0"/>
        </w:tcBorders>
      </w:tcPr>
    </w:tblStylePr>
  </w:style>
  <w:style w:type="table" w:styleId="Saretaargia-2enfasia">
    <w:name w:val="Light Grid Accent 2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color="C0504D" w:themeColor="accent2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color="C0504D" w:themeColor="accent2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color="C0504D" w:themeColor="accent2" w:sz="8" w:space="0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color="C0504D" w:themeColor="accent2" w:sz="8" w:space="0"/>
        </w:tcBorders>
      </w:tcPr>
    </w:tblStylePr>
  </w:style>
  <w:style w:type="table" w:styleId="Saretaargia-3enfasia">
    <w:name w:val="Light Grid Accent 3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color="9BBB59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color="9BBB59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color="9BBB59" w:themeColor="accent3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color="9BBB59" w:themeColor="accent3" w:sz="8" w:space="0"/>
        </w:tcBorders>
      </w:tcPr>
    </w:tblStylePr>
  </w:style>
  <w:style w:type="table" w:styleId="Saretaargia-4enfasia">
    <w:name w:val="Light Grid Accent 4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color="8064A2" w:themeColor="accent4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color="8064A2" w:themeColor="accent4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color="8064A2" w:themeColor="accent4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color="8064A2" w:themeColor="accent4" w:sz="8" w:space="0"/>
        </w:tcBorders>
      </w:tcPr>
    </w:tblStylePr>
  </w:style>
  <w:style w:type="table" w:styleId="Saretaargia-5enfasia">
    <w:name w:val="Light Grid Accent 5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color="4BACC6" w:themeColor="accent5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color="4BACC6" w:themeColor="accent5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color="4BACC6" w:themeColor="accent5" w:sz="8" w:space="0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color="4BACC6" w:themeColor="accent5" w:sz="8" w:space="0"/>
        </w:tcBorders>
      </w:tcPr>
    </w:tblStylePr>
  </w:style>
  <w:style w:type="table" w:styleId="Saretaargia-6enfasia">
    <w:name w:val="Light Grid Accent 6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color="F79646" w:themeColor="accent6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color="F79646" w:themeColor="accent6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color="F79646" w:themeColor="accent6" w:sz="8" w:space="0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color="F79646" w:themeColor="accent6" w:sz="8" w:space="0"/>
        </w:tcBorders>
      </w:tcPr>
    </w:tblStylePr>
  </w:style>
  <w:style w:type="table" w:styleId="1itzalduraertaina">
    <w:name w:val="Medium Shading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404040" w:themeColor="text1" w:themeTint="BF" w:sz="8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themeColor="text1" w:themeTint="BF" w:sz="6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1enfasia">
    <w:name w:val="Medium Shading 1 Accent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2enfasia">
    <w:name w:val="Medium Shading 1 Accent 2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3enfasia">
    <w:name w:val="Medium Shading 1 Accent 3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B3CC82" w:themeColor="accent3" w:themeTint="BF" w:sz="8" w:space="0"/>
        <w:left w:val="single" w:color="B3CC82" w:themeColor="accent3" w:themeTint="BF" w:sz="8" w:space="0"/>
        <w:bottom w:val="single" w:color="B3CC82" w:themeColor="accent3" w:themeTint="BF" w:sz="8" w:space="0"/>
        <w:right w:val="single" w:color="B3CC82" w:themeColor="accent3" w:themeTint="BF" w:sz="8" w:space="0"/>
        <w:insideH w:val="single" w:color="B3CC82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B3CC82" w:themeColor="accent3" w:themeTint="BF" w:sz="8" w:space="0"/>
          <w:left w:val="single" w:color="B3CC82" w:themeColor="accent3" w:themeTint="BF" w:sz="8" w:space="0"/>
          <w:bottom w:val="single" w:color="B3CC82" w:themeColor="accent3" w:themeTint="BF" w:sz="8" w:space="0"/>
          <w:right w:val="single" w:color="B3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themeColor="accent3" w:themeTint="BF" w:sz="6" w:space="0"/>
          <w:left w:val="single" w:color="B3CC82" w:themeColor="accent3" w:themeTint="BF" w:sz="8" w:space="0"/>
          <w:bottom w:val="single" w:color="B3CC82" w:themeColor="accent3" w:themeTint="BF" w:sz="8" w:space="0"/>
          <w:right w:val="single" w:color="B3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4enfasia">
    <w:name w:val="Medium Shading 1 Accent 4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5enfasia">
    <w:name w:val="Medium Shading 1 Accent 5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6enfasia">
    <w:name w:val="Medium Shading 1 Accent 6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itzalduraertaina">
    <w:name w:val="Medium Shading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1enfasia">
    <w:name w:val="Medium Shading 2 Accent 1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2enfasia">
    <w:name w:val="Medium Shading 2 Accent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3enfasia">
    <w:name w:val="Medium Shading 2 Accent 3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4enfasia">
    <w:name w:val="Medium Shading 2 Accent 4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5enfasia">
    <w:name w:val="Medium Shading 2 Accent 5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6enfasia">
    <w:name w:val="Medium Shading 2 Accent 6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zerrendaertaina">
    <w:name w:val="Medium Lis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zerrendaertaina-1enfasia">
    <w:name w:val="Medium List 1 Accen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zerrendaertaina-2enfasia">
    <w:name w:val="Medium List 1 Accent 2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8" w:space="0"/>
        <w:bottom w:val="single" w:color="C0504D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zerrendaertaina-3enfasia">
    <w:name w:val="Medium List 1 Accent 3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zerrendaertaina-4enfasia">
    <w:name w:val="Medium List 1 Accent 4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8064A2" w:themeColor="accent4" w:sz="8" w:space="0"/>
        <w:bottom w:val="single" w:color="8064A2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zerrendaertaina-5enfasia">
    <w:name w:val="Medium List 1 Accent 5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BACC6" w:themeColor="accent5" w:sz="8" w:space="0"/>
        <w:bottom w:val="single" w:color="4BACC6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zerrendaertaina-6enfasia">
    <w:name w:val="Medium List 1 Accent 6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F79646" w:themeColor="accent6" w:sz="8" w:space="0"/>
        <w:bottom w:val="single" w:color="F79646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zerrendaertaina">
    <w:name w:val="Medium List 2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1enfasia">
    <w:name w:val="Medium List 2 Accent 1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2enfasia">
    <w:name w:val="Medium List 2 Accent 2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3enfasia">
    <w:name w:val="Medium List 2 Accent 3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4enfasia">
    <w:name w:val="Medium List 2 Accent 4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5enfasia">
    <w:name w:val="Medium List 2 Accent 5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6enfasia">
    <w:name w:val="Medium List 2 Accent 6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saretaertaina">
    <w:name w:val="Medium Grid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  <w:insideV w:val="single" w:color="404040" w:themeColor="text1" w:themeTint="BF" w:sz="8" w:space="0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saretaertaina-1enfasia">
    <w:name w:val="Medium Grid 1 Accent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saretaertaina-2enfasia">
    <w:name w:val="Medium Grid 1 Accent 2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saretaertaina-3enfasia">
    <w:name w:val="Medium Grid 1 Accent 3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B3CC82" w:themeColor="accent3" w:themeTint="BF" w:sz="8" w:space="0"/>
        <w:left w:val="single" w:color="B3CC82" w:themeColor="accent3" w:themeTint="BF" w:sz="8" w:space="0"/>
        <w:bottom w:val="single" w:color="B3CC82" w:themeColor="accent3" w:themeTint="BF" w:sz="8" w:space="0"/>
        <w:right w:val="single" w:color="B3CC82" w:themeColor="accent3" w:themeTint="BF" w:sz="8" w:space="0"/>
        <w:insideH w:val="single" w:color="B3CC82" w:themeColor="accent3" w:themeTint="BF" w:sz="8" w:space="0"/>
        <w:insideV w:val="single" w:color="B3CC82" w:themeColor="accent3" w:themeTint="BF" w:sz="8" w:space="0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saretaertaina-4enfasia">
    <w:name w:val="Medium Grid 1 Accent 4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saretaertaina-5enfasia">
    <w:name w:val="Medium Grid 1 Accent 5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saretaertaina-6enfasia">
    <w:name w:val="Medium Grid 1 Accent 6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saretaertaina">
    <w:name w:val="Medium Grid 2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color="000000" w:themeColor="text1" w:sz="6" w:space="0"/>
          <w:insideV w:val="single" w:color="000000" w:themeColor="text1" w:sz="6" w:space="0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1enfasia">
    <w:name w:val="Medium Grid 2 Accent 1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color="4F81BD" w:themeColor="accent1" w:sz="6" w:space="0"/>
          <w:insideV w:val="single" w:color="4F81BD" w:themeColor="accent1" w:sz="6" w:space="0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2enfasia">
    <w:name w:val="Medium Grid 2 Accent 2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color="C0504D" w:themeColor="accent2" w:sz="6" w:space="0"/>
          <w:insideV w:val="single" w:color="C0504D" w:themeColor="accent2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3enfasia">
    <w:name w:val="Medium Grid 2 Accent 3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color="9BBB59" w:themeColor="accent3" w:sz="6" w:space="0"/>
          <w:insideV w:val="single" w:color="9BBB59" w:themeColor="accent3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4enfasia">
    <w:name w:val="Medium Grid 2 Accent 4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color="8064A2" w:themeColor="accent4" w:sz="6" w:space="0"/>
          <w:insideV w:val="single" w:color="8064A2" w:themeColor="accent4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5enfasia">
    <w:name w:val="Medium Grid 2 Accent 5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color="4BACC6" w:themeColor="accent5" w:sz="6" w:space="0"/>
          <w:insideV w:val="single" w:color="4BACC6" w:themeColor="accent5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6enfasia">
    <w:name w:val="Medium Grid 2 Accent 6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color="F79646" w:themeColor="accent6" w:sz="6" w:space="0"/>
          <w:insideV w:val="single" w:color="F79646" w:themeColor="accent6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saretaertaina">
    <w:name w:val="Medium Grid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808080" w:themeFill="text1" w:themeFillTint="7F"/>
      </w:tcPr>
    </w:tblStylePr>
  </w:style>
  <w:style w:type="table" w:styleId="3saretaertaina-1enfasia">
    <w:name w:val="Medium Grid 3 Accent 1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7BFDE" w:themeFill="accent1" w:themeFillTint="7F"/>
      </w:tcPr>
    </w:tblStylePr>
  </w:style>
  <w:style w:type="table" w:styleId="3saretaertaina-2enfasia">
    <w:name w:val="Medium Grid 3 Accent 2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DFA7A6" w:themeFill="accent2" w:themeFillTint="7F"/>
      </w:tcPr>
    </w:tblStylePr>
  </w:style>
  <w:style w:type="table" w:styleId="3saretaertaina-3enfasia">
    <w:name w:val="Medium Grid 3 Accent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CDDDAC" w:themeFill="accent3" w:themeFillTint="7F"/>
      </w:tcPr>
    </w:tblStylePr>
  </w:style>
  <w:style w:type="table" w:styleId="3saretaertaina-4enfasia">
    <w:name w:val="Medium Grid 3 Accent 4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BFB1D0" w:themeFill="accent4" w:themeFillTint="7F"/>
      </w:tcPr>
    </w:tblStylePr>
  </w:style>
  <w:style w:type="table" w:styleId="3saretaertaina-5enfasia">
    <w:name w:val="Medium Grid 3 Accent 5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5D5E2" w:themeFill="accent5" w:themeFillTint="7F"/>
      </w:tcPr>
    </w:tblStylePr>
  </w:style>
  <w:style w:type="table" w:styleId="3saretaertaina-6enfasia">
    <w:name w:val="Medium Grid 3 Accent 6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FBCAA2" w:themeFill="accent6" w:themeFillTint="7F"/>
      </w:tcPr>
    </w:tblStylePr>
  </w:style>
  <w:style w:type="table" w:styleId="Zerrendailuna">
    <w:name w:val="Dark List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Zerrendailuna-1enfasia">
    <w:name w:val="Dark List Accent 1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Zerrendailuna-2enfasia">
    <w:name w:val="Dark List Accent 2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Zerrendailuna-3enfasia">
    <w:name w:val="Dark List Accent 3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Zerrendailuna-4enfasia">
    <w:name w:val="Dark List Accent 4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Zerrendailuna-5enfasia">
    <w:name w:val="Dark List Accent 5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Zerrendailuna-6enfasia">
    <w:name w:val="Dark List Accent 6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etakoitzaldura">
    <w:name w:val="Colorful Shading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0000" w:themeColor="text1" w:themeShade="99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1enfasia">
    <w:name w:val="Colorful Shading Accent 1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C4C74" w:themeColor="accent1" w:themeShade="99" w:sz="4" w:space="0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2enfasia">
    <w:name w:val="Colorful Shading Accent 2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772C2A" w:themeColor="accent2" w:themeShade="99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3enfasia">
    <w:name w:val="Colorful Shading Accent 3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5E7530" w:themeColor="accent3" w:themeShade="99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itzaldura-4enfasia">
    <w:name w:val="Colorful Shading Accent 4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4C3B62" w:themeColor="accent4" w:themeShade="99" w:sz="4" w:space="0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5enfasia">
    <w:name w:val="Colorful Shading Accent 5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76A7C" w:themeColor="accent5" w:themeShade="99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6enfasia">
    <w:name w:val="Colorful Shading Accent 6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B65608" w:themeColor="accent6" w:themeShade="99" w:sz="4" w:space="0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zerrenda">
    <w:name w:val="Colorful List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Zerrendakoloretsua-1enfasia">
    <w:name w:val="Colorful List Accent 1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Zerrendakoloretsua-2enfasia">
    <w:name w:val="Colorful List Accent 2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Zerrendakoloretsua-3enfasia">
    <w:name w:val="Colorful List Accent 3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Zerrendakoloretsua-4enfasia">
    <w:name w:val="Colorful List Accent 4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Zerrendakoloretsua-5enfasia">
    <w:name w:val="Colorful List Accent 5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Zerrendakoloretsua-6enfasia">
    <w:name w:val="Colorful List Accent 6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etakosareta">
    <w:name w:val="Colorful Grid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etakosareta-1enfasia">
    <w:name w:val="Colorful Grid Accent 1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etakosareta-2enfasia">
    <w:name w:val="Colorful Grid Accent 2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etakosareta-3enfasia">
    <w:name w:val="Colorful Grid Accent 3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sareta-4enfasia">
    <w:name w:val="Colorful Grid Accent 4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etakosareta-5enfasia">
    <w:name w:val="Colorful Grid Accent 5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etakosareta-6enfasia">
    <w:name w:val="Colorful Grid Accent 6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esteka">
    <w:name w:val="Hyperlink"/>
    <w:basedOn w:val="Paragrafoarenletra-tipolehenetsia"/>
    <w:uiPriority w:val="99"/>
    <w:unhideWhenUsed/>
    <w:rsid w:val="00A46CBB"/>
    <w:rPr>
      <w:color w:val="0000FF" w:themeColor="hyperlink"/>
      <w:u w:val="single"/>
    </w:rPr>
  </w:style>
  <w:style w:type="character" w:styleId="BisitatutakoHiperesteka">
    <w:name w:val="FollowedHyperlink"/>
    <w:basedOn w:val="Paragrafoarenletra-tipolehenetsia"/>
    <w:uiPriority w:val="99"/>
    <w:semiHidden/>
    <w:unhideWhenUsed/>
    <w:rsid w:val="00A46CBB"/>
    <w:rPr>
      <w:color w:val="800080" w:themeColor="followedHyperlink"/>
      <w:u w:val="single"/>
    </w:rPr>
  </w:style>
  <w:style w:type="paragraph" w:styleId="Normalaweb">
    <w:name w:val="Normal (Web)"/>
    <w:basedOn w:val="Normala"/>
    <w:uiPriority w:val="99"/>
    <w:unhideWhenUsed/>
    <w:rsid w:val="00E447B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u-ES" w:eastAsia="eu-ES"/>
    </w:rPr>
  </w:style>
  <w:style w:type="character" w:styleId="citation-299" w:customStyle="1">
    <w:name w:val="citation-299"/>
    <w:basedOn w:val="Paragrafoarenletra-tipolehenetsia"/>
    <w:rsid w:val="000B27C0"/>
  </w:style>
  <w:style w:type="character" w:styleId="citation-298" w:customStyle="1">
    <w:name w:val="citation-298"/>
    <w:basedOn w:val="Paragrafoarenletra-tipolehenetsia"/>
    <w:rsid w:val="000B27C0"/>
  </w:style>
  <w:style w:type="character" w:styleId="citation-297" w:customStyle="1">
    <w:name w:val="citation-297"/>
    <w:basedOn w:val="Paragrafoarenletra-tipolehenetsia"/>
    <w:rsid w:val="000B27C0"/>
  </w:style>
  <w:style w:type="character" w:styleId="citation-296" w:customStyle="1">
    <w:name w:val="citation-296"/>
    <w:basedOn w:val="Paragrafoarenletra-tipolehenetsia"/>
    <w:rsid w:val="000B27C0"/>
  </w:style>
  <w:style w:type="character" w:styleId="citation-295" w:customStyle="1">
    <w:name w:val="citation-295"/>
    <w:basedOn w:val="Paragrafoarenletra-tipolehenetsia"/>
    <w:rsid w:val="000B27C0"/>
  </w:style>
  <w:style w:type="character" w:styleId="citation-294" w:customStyle="1">
    <w:name w:val="citation-294"/>
    <w:basedOn w:val="Paragrafoarenletra-tipolehenetsia"/>
    <w:rsid w:val="000B27C0"/>
  </w:style>
  <w:style w:type="character" w:styleId="citation-293" w:customStyle="1">
    <w:name w:val="citation-293"/>
    <w:basedOn w:val="Paragrafoarenletra-tipolehenetsia"/>
    <w:rsid w:val="000B27C0"/>
  </w:style>
  <w:style w:type="character" w:styleId="citation-292" w:customStyle="1">
    <w:name w:val="citation-292"/>
    <w:basedOn w:val="Paragrafoarenletra-tipolehenetsia"/>
    <w:rsid w:val="000B27C0"/>
  </w:style>
  <w:style w:type="character" w:styleId="citation-291" w:customStyle="1">
    <w:name w:val="citation-291"/>
    <w:basedOn w:val="Paragrafoarenletra-tipolehenetsia"/>
    <w:rsid w:val="000B27C0"/>
  </w:style>
  <w:style w:type="character" w:styleId="citation-290" w:customStyle="1">
    <w:name w:val="citation-290"/>
    <w:basedOn w:val="Paragrafoarenletra-tipolehenetsia"/>
    <w:rsid w:val="000B27C0"/>
  </w:style>
  <w:style w:type="character" w:styleId="citation-289" w:customStyle="1">
    <w:name w:val="citation-289"/>
    <w:basedOn w:val="Paragrafoarenletra-tipolehenetsia"/>
    <w:rsid w:val="000B27C0"/>
  </w:style>
  <w:style w:type="character" w:styleId="citation-288" w:customStyle="1">
    <w:name w:val="citation-288"/>
    <w:basedOn w:val="Paragrafoarenletra-tipolehenetsia"/>
    <w:rsid w:val="000B27C0"/>
  </w:style>
  <w:style w:type="character" w:styleId="citation-287" w:customStyle="1">
    <w:name w:val="citation-287"/>
    <w:basedOn w:val="Paragrafoarenletra-tipolehenetsia"/>
    <w:rsid w:val="000B27C0"/>
  </w:style>
  <w:style w:type="character" w:styleId="citation-286" w:customStyle="1">
    <w:name w:val="citation-286"/>
    <w:basedOn w:val="Paragrafoarenletra-tipolehenetsia"/>
    <w:rsid w:val="000B27C0"/>
  </w:style>
  <w:style w:type="character" w:styleId="citation-285" w:customStyle="1">
    <w:name w:val="citation-285"/>
    <w:basedOn w:val="Paragrafoarenletra-tipolehenetsia"/>
    <w:rsid w:val="000B27C0"/>
  </w:style>
  <w:style w:type="character" w:styleId="citation-284" w:customStyle="1">
    <w:name w:val="citation-284"/>
    <w:basedOn w:val="Paragrafoarenletra-tipolehenetsia"/>
    <w:rsid w:val="000B27C0"/>
  </w:style>
  <w:style w:type="character" w:styleId="citation-283" w:customStyle="1">
    <w:name w:val="citation-283"/>
    <w:basedOn w:val="Paragrafoarenletra-tipolehenetsia"/>
    <w:rsid w:val="000B27C0"/>
  </w:style>
  <w:style w:type="character" w:styleId="citation-282" w:customStyle="1">
    <w:name w:val="citation-282"/>
    <w:basedOn w:val="Paragrafoarenletra-tipolehenetsia"/>
    <w:rsid w:val="000B27C0"/>
  </w:style>
  <w:style w:type="character" w:styleId="citation-281" w:customStyle="1">
    <w:name w:val="citation-281"/>
    <w:basedOn w:val="Paragrafoarenletra-tipolehenetsia"/>
    <w:rsid w:val="000B27C0"/>
  </w:style>
  <w:style w:type="character" w:styleId="citation-280" w:customStyle="1">
    <w:name w:val="citation-280"/>
    <w:basedOn w:val="Paragrafoarenletra-tipolehenetsia"/>
    <w:rsid w:val="000B27C0"/>
  </w:style>
  <w:style w:type="character" w:styleId="citation-279" w:customStyle="1">
    <w:name w:val="citation-279"/>
    <w:basedOn w:val="Paragrafoarenletra-tipolehenetsia"/>
    <w:rsid w:val="000B27C0"/>
  </w:style>
  <w:style w:type="character" w:styleId="citation-278" w:customStyle="1">
    <w:name w:val="citation-278"/>
    <w:basedOn w:val="Paragrafoarenletra-tipolehenetsia"/>
    <w:rsid w:val="000B27C0"/>
  </w:style>
  <w:style w:type="character" w:styleId="citation-277" w:customStyle="1">
    <w:name w:val="citation-277"/>
    <w:basedOn w:val="Paragrafoarenletra-tipolehenetsia"/>
    <w:rsid w:val="000B27C0"/>
  </w:style>
  <w:style w:type="character" w:styleId="citation-276" w:customStyle="1">
    <w:name w:val="citation-276"/>
    <w:basedOn w:val="Paragrafoarenletra-tipolehenetsia"/>
    <w:rsid w:val="000B27C0"/>
  </w:style>
  <w:style w:type="character" w:styleId="citation-275" w:customStyle="1">
    <w:name w:val="citation-275"/>
    <w:basedOn w:val="Paragrafoarenletra-tipolehenetsia"/>
    <w:rsid w:val="000B27C0"/>
  </w:style>
  <w:style w:type="character" w:styleId="citation-274" w:customStyle="1">
    <w:name w:val="citation-274"/>
    <w:basedOn w:val="Paragrafoarenletra-tipolehenetsia"/>
    <w:rsid w:val="000B27C0"/>
  </w:style>
  <w:style w:type="character" w:styleId="citation-273" w:customStyle="1">
    <w:name w:val="citation-273"/>
    <w:basedOn w:val="Paragrafoarenletra-tipolehenetsia"/>
    <w:rsid w:val="000B27C0"/>
  </w:style>
  <w:style w:type="character" w:styleId="citation-272" w:customStyle="1">
    <w:name w:val="citation-272"/>
    <w:basedOn w:val="Paragrafoarenletra-tipolehenetsia"/>
    <w:rsid w:val="000B27C0"/>
  </w:style>
  <w:style w:type="character" w:styleId="citation-271" w:customStyle="1">
    <w:name w:val="citation-271"/>
    <w:basedOn w:val="Paragrafoarenletra-tipolehenetsia"/>
    <w:rsid w:val="000B27C0"/>
  </w:style>
  <w:style w:type="character" w:styleId="citation-270" w:customStyle="1">
    <w:name w:val="citation-270"/>
    <w:basedOn w:val="Paragrafoarenletra-tipolehenetsia"/>
    <w:rsid w:val="000B27C0"/>
  </w:style>
  <w:style w:type="character" w:styleId="citation-269" w:customStyle="1">
    <w:name w:val="citation-269"/>
    <w:basedOn w:val="Paragrafoarenletra-tipolehenetsia"/>
    <w:rsid w:val="000B27C0"/>
  </w:style>
  <w:style w:type="character" w:styleId="citation-268" w:customStyle="1">
    <w:name w:val="citation-268"/>
    <w:basedOn w:val="Paragrafoarenletra-tipolehenetsia"/>
    <w:rsid w:val="000B27C0"/>
  </w:style>
  <w:style w:type="character" w:styleId="citation-267" w:customStyle="1">
    <w:name w:val="citation-267"/>
    <w:basedOn w:val="Paragrafoarenletra-tipolehenetsia"/>
    <w:rsid w:val="000B27C0"/>
  </w:style>
  <w:style w:type="character" w:styleId="citation-266" w:customStyle="1">
    <w:name w:val="citation-266"/>
    <w:basedOn w:val="Paragrafoarenletra-tipolehenetsia"/>
    <w:rsid w:val="000B27C0"/>
  </w:style>
  <w:style w:type="character" w:styleId="citation-265" w:customStyle="1">
    <w:name w:val="citation-265"/>
    <w:basedOn w:val="Paragrafoarenletra-tipolehenetsia"/>
    <w:rsid w:val="000B27C0"/>
  </w:style>
  <w:style w:type="character" w:styleId="citation-264" w:customStyle="1">
    <w:name w:val="citation-264"/>
    <w:basedOn w:val="Paragrafoarenletra-tipolehenetsia"/>
    <w:rsid w:val="000B27C0"/>
  </w:style>
  <w:style w:type="character" w:styleId="citation-263" w:customStyle="1">
    <w:name w:val="citation-263"/>
    <w:basedOn w:val="Paragrafoarenletra-tipolehenetsia"/>
    <w:rsid w:val="000B27C0"/>
  </w:style>
  <w:style w:type="character" w:styleId="citation-262" w:customStyle="1">
    <w:name w:val="citation-262"/>
    <w:basedOn w:val="Paragrafoarenletra-tipolehenetsia"/>
    <w:rsid w:val="000B27C0"/>
  </w:style>
  <w:style w:type="character" w:styleId="citation-261" w:customStyle="1">
    <w:name w:val="citation-261"/>
    <w:basedOn w:val="Paragrafoarenletra-tipolehenetsia"/>
    <w:rsid w:val="000B27C0"/>
  </w:style>
  <w:style w:type="character" w:styleId="citation-260" w:customStyle="1">
    <w:name w:val="citation-260"/>
    <w:basedOn w:val="Paragrafoarenletra-tipolehenetsia"/>
    <w:rsid w:val="000B27C0"/>
  </w:style>
  <w:style w:type="character" w:styleId="citation-259" w:customStyle="1">
    <w:name w:val="citation-259"/>
    <w:basedOn w:val="Paragrafoarenletra-tipolehenetsia"/>
    <w:rsid w:val="000B27C0"/>
  </w:style>
  <w:style w:type="character" w:styleId="citation-258" w:customStyle="1">
    <w:name w:val="citation-258"/>
    <w:basedOn w:val="Paragrafoarenletra-tipolehenetsia"/>
    <w:rsid w:val="000B27C0"/>
  </w:style>
  <w:style w:type="character" w:styleId="citation-257" w:customStyle="1">
    <w:name w:val="citation-257"/>
    <w:basedOn w:val="Paragrafoarenletra-tipolehenetsia"/>
    <w:rsid w:val="000B27C0"/>
  </w:style>
  <w:style w:type="character" w:styleId="citation-256" w:customStyle="1">
    <w:name w:val="citation-256"/>
    <w:basedOn w:val="Paragrafoarenletra-tipolehenetsia"/>
    <w:rsid w:val="000B27C0"/>
  </w:style>
  <w:style w:type="character" w:styleId="citation-255" w:customStyle="1">
    <w:name w:val="citation-255"/>
    <w:basedOn w:val="Paragrafoarenletra-tipolehenetsia"/>
    <w:rsid w:val="000B27C0"/>
  </w:style>
  <w:style w:type="character" w:styleId="citation-254" w:customStyle="1">
    <w:name w:val="citation-254"/>
    <w:basedOn w:val="Paragrafoarenletra-tipolehenetsia"/>
    <w:rsid w:val="000B27C0"/>
  </w:style>
  <w:style w:type="character" w:styleId="citation-253" w:customStyle="1">
    <w:name w:val="citation-253"/>
    <w:basedOn w:val="Paragrafoarenletra-tipolehenetsia"/>
    <w:rsid w:val="000B27C0"/>
  </w:style>
  <w:style w:type="character" w:styleId="citation-252" w:customStyle="1">
    <w:name w:val="citation-252"/>
    <w:basedOn w:val="Paragrafoarenletra-tipolehenetsia"/>
    <w:rsid w:val="000B27C0"/>
  </w:style>
  <w:style w:type="character" w:styleId="citation-251" w:customStyle="1">
    <w:name w:val="citation-251"/>
    <w:basedOn w:val="Paragrafoarenletra-tipolehenetsia"/>
    <w:rsid w:val="000B27C0"/>
  </w:style>
  <w:style w:type="character" w:styleId="citation-250" w:customStyle="1">
    <w:name w:val="citation-250"/>
    <w:basedOn w:val="Paragrafoarenletra-tipolehenetsia"/>
    <w:rsid w:val="000B27C0"/>
  </w:style>
  <w:style w:type="character" w:styleId="citation-249" w:customStyle="1">
    <w:name w:val="citation-249"/>
    <w:basedOn w:val="Paragrafoarenletra-tipolehenetsia"/>
    <w:rsid w:val="000B27C0"/>
  </w:style>
  <w:style w:type="character" w:styleId="citation-248" w:customStyle="1">
    <w:name w:val="citation-248"/>
    <w:basedOn w:val="Paragrafoarenletra-tipolehenetsia"/>
    <w:rsid w:val="000B27C0"/>
  </w:style>
  <w:style w:type="character" w:styleId="citation-247" w:customStyle="1">
    <w:name w:val="citation-247"/>
    <w:basedOn w:val="Paragrafoarenletra-tipolehenetsia"/>
    <w:rsid w:val="000B27C0"/>
  </w:style>
  <w:style w:type="character" w:styleId="citation-246" w:customStyle="1">
    <w:name w:val="citation-246"/>
    <w:basedOn w:val="Paragrafoarenletra-tipolehenetsia"/>
    <w:rsid w:val="000B27C0"/>
  </w:style>
  <w:style w:type="character" w:styleId="citation-245" w:customStyle="1">
    <w:name w:val="citation-245"/>
    <w:basedOn w:val="Paragrafoarenletra-tipolehenetsia"/>
    <w:rsid w:val="000B27C0"/>
  </w:style>
  <w:style w:type="character" w:styleId="citation-197" w:customStyle="1">
    <w:name w:val="citation-197"/>
    <w:basedOn w:val="Paragrafoarenletra-tipolehenetsia"/>
    <w:rsid w:val="00C742C7"/>
  </w:style>
  <w:style w:type="character" w:styleId="citation-196" w:customStyle="1">
    <w:name w:val="citation-196"/>
    <w:basedOn w:val="Paragrafoarenletra-tipolehenetsia"/>
    <w:rsid w:val="00C742C7"/>
  </w:style>
  <w:style w:type="character" w:styleId="citation-195" w:customStyle="1">
    <w:name w:val="citation-195"/>
    <w:basedOn w:val="Paragrafoarenletra-tipolehenetsia"/>
    <w:rsid w:val="00C742C7"/>
  </w:style>
  <w:style w:type="character" w:styleId="citation-194" w:customStyle="1">
    <w:name w:val="citation-194"/>
    <w:basedOn w:val="Paragrafoarenletra-tipolehenetsia"/>
    <w:rsid w:val="00C742C7"/>
  </w:style>
  <w:style w:type="character" w:styleId="citation-193" w:customStyle="1">
    <w:name w:val="citation-193"/>
    <w:basedOn w:val="Paragrafoarenletra-tipolehenetsia"/>
    <w:rsid w:val="00C742C7"/>
  </w:style>
  <w:style w:type="character" w:styleId="citation-192" w:customStyle="1">
    <w:name w:val="citation-192"/>
    <w:basedOn w:val="Paragrafoarenletra-tipolehenetsia"/>
    <w:rsid w:val="00C742C7"/>
  </w:style>
  <w:style w:type="character" w:styleId="citation-191" w:customStyle="1">
    <w:name w:val="citation-191"/>
    <w:basedOn w:val="Paragrafoarenletra-tipolehenetsia"/>
    <w:rsid w:val="00C742C7"/>
  </w:style>
  <w:style w:type="character" w:styleId="citation-190" w:customStyle="1">
    <w:name w:val="citation-190"/>
    <w:basedOn w:val="Paragrafoarenletra-tipolehenetsia"/>
    <w:rsid w:val="00C742C7"/>
  </w:style>
  <w:style w:type="character" w:styleId="citation-189" w:customStyle="1">
    <w:name w:val="citation-189"/>
    <w:basedOn w:val="Paragrafoarenletra-tipolehenetsia"/>
    <w:rsid w:val="00C742C7"/>
  </w:style>
  <w:style w:type="character" w:styleId="citation-188" w:customStyle="1">
    <w:name w:val="citation-188"/>
    <w:basedOn w:val="Paragrafoarenletra-tipolehenetsia"/>
    <w:rsid w:val="00C742C7"/>
  </w:style>
  <w:style w:type="character" w:styleId="citation-187" w:customStyle="1">
    <w:name w:val="citation-187"/>
    <w:basedOn w:val="Paragrafoarenletra-tipolehenetsia"/>
    <w:rsid w:val="00C742C7"/>
  </w:style>
  <w:style w:type="character" w:styleId="citation-186" w:customStyle="1">
    <w:name w:val="citation-186"/>
    <w:basedOn w:val="Paragrafoarenletra-tipolehenetsia"/>
    <w:rsid w:val="00C742C7"/>
  </w:style>
  <w:style w:type="character" w:styleId="citation-185" w:customStyle="1">
    <w:name w:val="citation-185"/>
    <w:basedOn w:val="Paragrafoarenletra-tipolehenetsia"/>
    <w:rsid w:val="00C742C7"/>
  </w:style>
  <w:style w:type="character" w:styleId="citation-184" w:customStyle="1">
    <w:name w:val="citation-184"/>
    <w:basedOn w:val="Paragrafoarenletra-tipolehenetsia"/>
    <w:rsid w:val="00C742C7"/>
  </w:style>
  <w:style w:type="character" w:styleId="citation-183" w:customStyle="1">
    <w:name w:val="citation-183"/>
    <w:basedOn w:val="Paragrafoarenletra-tipolehenetsia"/>
    <w:rsid w:val="00C742C7"/>
  </w:style>
  <w:style w:type="character" w:styleId="citation-182" w:customStyle="1">
    <w:name w:val="citation-182"/>
    <w:basedOn w:val="Paragrafoarenletra-tipolehenetsia"/>
    <w:rsid w:val="00C742C7"/>
  </w:style>
  <w:style w:type="character" w:styleId="citation-181" w:customStyle="1">
    <w:name w:val="citation-181"/>
    <w:basedOn w:val="Paragrafoarenletra-tipolehenetsia"/>
    <w:rsid w:val="00C742C7"/>
  </w:style>
  <w:style w:type="character" w:styleId="citation-180" w:customStyle="1">
    <w:name w:val="citation-180"/>
    <w:basedOn w:val="Paragrafoarenletra-tipolehenetsia"/>
    <w:rsid w:val="00C742C7"/>
  </w:style>
  <w:style w:type="character" w:styleId="citation-179" w:customStyle="1">
    <w:name w:val="citation-179"/>
    <w:basedOn w:val="Paragrafoarenletra-tipolehenetsia"/>
    <w:rsid w:val="00C742C7"/>
  </w:style>
  <w:style w:type="character" w:styleId="citation-178" w:customStyle="1">
    <w:name w:val="citation-178"/>
    <w:basedOn w:val="Paragrafoarenletra-tipolehenetsia"/>
    <w:rsid w:val="00C742C7"/>
  </w:style>
  <w:style w:type="character" w:styleId="citation-177" w:customStyle="1">
    <w:name w:val="citation-177"/>
    <w:basedOn w:val="Paragrafoarenletra-tipolehenetsia"/>
    <w:rsid w:val="00C742C7"/>
  </w:style>
  <w:style w:type="character" w:styleId="citation-176" w:customStyle="1">
    <w:name w:val="citation-176"/>
    <w:basedOn w:val="Paragrafoarenletra-tipolehenetsia"/>
    <w:rsid w:val="00C742C7"/>
  </w:style>
  <w:style w:type="character" w:styleId="citation-175" w:customStyle="1">
    <w:name w:val="citation-175"/>
    <w:basedOn w:val="Paragrafoarenletra-tipolehenetsia"/>
    <w:rsid w:val="00C742C7"/>
  </w:style>
  <w:style w:type="character" w:styleId="citation-174" w:customStyle="1">
    <w:name w:val="citation-174"/>
    <w:basedOn w:val="Paragrafoarenletra-tipolehenetsia"/>
    <w:rsid w:val="00C742C7"/>
  </w:style>
  <w:style w:type="character" w:styleId="citation-173" w:customStyle="1">
    <w:name w:val="citation-173"/>
    <w:basedOn w:val="Paragrafoarenletra-tipolehenetsia"/>
    <w:rsid w:val="00C742C7"/>
  </w:style>
  <w:style w:type="character" w:styleId="citation-172" w:customStyle="1">
    <w:name w:val="citation-172"/>
    <w:basedOn w:val="Paragrafoarenletra-tipolehenetsia"/>
    <w:rsid w:val="00C742C7"/>
  </w:style>
  <w:style w:type="character" w:styleId="citation-171" w:customStyle="1">
    <w:name w:val="citation-171"/>
    <w:basedOn w:val="Paragrafoarenletra-tipolehenetsia"/>
    <w:rsid w:val="00C742C7"/>
  </w:style>
  <w:style w:type="character" w:styleId="citation-170" w:customStyle="1">
    <w:name w:val="citation-170"/>
    <w:basedOn w:val="Paragrafoarenletra-tipolehenetsia"/>
    <w:rsid w:val="00C742C7"/>
  </w:style>
  <w:style w:type="character" w:styleId="citation-169" w:customStyle="1">
    <w:name w:val="citation-169"/>
    <w:basedOn w:val="Paragrafoarenletra-tipolehenetsia"/>
    <w:rsid w:val="00C742C7"/>
  </w:style>
  <w:style w:type="character" w:styleId="citation-168" w:customStyle="1">
    <w:name w:val="citation-168"/>
    <w:basedOn w:val="Paragrafoarenletra-tipolehenetsia"/>
    <w:rsid w:val="00C742C7"/>
  </w:style>
  <w:style w:type="character" w:styleId="citation-167" w:customStyle="1">
    <w:name w:val="citation-167"/>
    <w:basedOn w:val="Paragrafoarenletra-tipolehenetsia"/>
    <w:rsid w:val="00C742C7"/>
  </w:style>
  <w:style w:type="character" w:styleId="citation-166" w:customStyle="1">
    <w:name w:val="citation-166"/>
    <w:basedOn w:val="Paragrafoarenletra-tipolehenetsia"/>
    <w:rsid w:val="00C742C7"/>
  </w:style>
  <w:style w:type="character" w:styleId="citation-165" w:customStyle="1">
    <w:name w:val="citation-165"/>
    <w:basedOn w:val="Paragrafoarenletra-tipolehenetsia"/>
    <w:rsid w:val="00C742C7"/>
  </w:style>
  <w:style w:type="character" w:styleId="citation-164" w:customStyle="1">
    <w:name w:val="citation-164"/>
    <w:basedOn w:val="Paragrafoarenletra-tipolehenetsia"/>
    <w:rsid w:val="00C742C7"/>
  </w:style>
  <w:style w:type="character" w:styleId="citation-163" w:customStyle="1">
    <w:name w:val="citation-163"/>
    <w:basedOn w:val="Paragrafoarenletra-tipolehenetsia"/>
    <w:rsid w:val="00C742C7"/>
  </w:style>
  <w:style w:type="character" w:styleId="citation-162" w:customStyle="1">
    <w:name w:val="citation-162"/>
    <w:basedOn w:val="Paragrafoarenletra-tipolehenetsia"/>
    <w:rsid w:val="00C742C7"/>
  </w:style>
  <w:style w:type="character" w:styleId="citation-161" w:customStyle="1">
    <w:name w:val="citation-161"/>
    <w:basedOn w:val="Paragrafoarenletra-tipolehenetsia"/>
    <w:rsid w:val="00C742C7"/>
  </w:style>
  <w:style w:type="character" w:styleId="citation-160" w:customStyle="1">
    <w:name w:val="citation-160"/>
    <w:basedOn w:val="Paragrafoarenletra-tipolehenetsia"/>
    <w:rsid w:val="00C742C7"/>
  </w:style>
  <w:style w:type="character" w:styleId="citation-159" w:customStyle="1">
    <w:name w:val="citation-159"/>
    <w:basedOn w:val="Paragrafoarenletra-tipolehenetsia"/>
    <w:rsid w:val="00C742C7"/>
  </w:style>
  <w:style w:type="character" w:styleId="citation-158" w:customStyle="1">
    <w:name w:val="citation-158"/>
    <w:basedOn w:val="Paragrafoarenletra-tipolehenetsia"/>
    <w:rsid w:val="00C742C7"/>
  </w:style>
  <w:style w:type="character" w:styleId="citation-157" w:customStyle="1">
    <w:name w:val="citation-157"/>
    <w:basedOn w:val="Paragrafoarenletra-tipolehenetsia"/>
    <w:rsid w:val="00C742C7"/>
  </w:style>
  <w:style w:type="character" w:styleId="citation-156" w:customStyle="1">
    <w:name w:val="citation-156"/>
    <w:basedOn w:val="Paragrafoarenletra-tipolehenetsia"/>
    <w:rsid w:val="00C742C7"/>
  </w:style>
  <w:style w:type="character" w:styleId="citation-155" w:customStyle="1">
    <w:name w:val="citation-155"/>
    <w:basedOn w:val="Paragrafoarenletra-tipolehenetsia"/>
    <w:rsid w:val="00C742C7"/>
  </w:style>
  <w:style w:type="character" w:styleId="citation-154" w:customStyle="1">
    <w:name w:val="citation-154"/>
    <w:basedOn w:val="Paragrafoarenletra-tipolehenetsia"/>
    <w:rsid w:val="00C742C7"/>
  </w:style>
  <w:style w:type="character" w:styleId="citation-153" w:customStyle="1">
    <w:name w:val="citation-153"/>
    <w:basedOn w:val="Paragrafoarenletra-tipolehenetsia"/>
    <w:rsid w:val="00C742C7"/>
  </w:style>
  <w:style w:type="character" w:styleId="citation-152" w:customStyle="1">
    <w:name w:val="citation-152"/>
    <w:basedOn w:val="Paragrafoarenletra-tipolehenetsia"/>
    <w:rsid w:val="00C742C7"/>
  </w:style>
  <w:style w:type="character" w:styleId="citation-151" w:customStyle="1">
    <w:name w:val="citation-151"/>
    <w:basedOn w:val="Paragrafoarenletra-tipolehenetsia"/>
    <w:rsid w:val="00C742C7"/>
  </w:style>
  <w:style w:type="character" w:styleId="citation-150" w:customStyle="1">
    <w:name w:val="citation-150"/>
    <w:basedOn w:val="Paragrafoarenletra-tipolehenetsia"/>
    <w:rsid w:val="00C742C7"/>
  </w:style>
  <w:style w:type="character" w:styleId="citation-149" w:customStyle="1">
    <w:name w:val="citation-149"/>
    <w:basedOn w:val="Paragrafoarenletra-tipolehenetsia"/>
    <w:rsid w:val="00C742C7"/>
  </w:style>
  <w:style w:type="character" w:styleId="citation-148" w:customStyle="1">
    <w:name w:val="citation-148"/>
    <w:basedOn w:val="Paragrafoarenletra-tipolehenetsia"/>
    <w:rsid w:val="00C742C7"/>
  </w:style>
  <w:style w:type="character" w:styleId="citation-147" w:customStyle="1">
    <w:name w:val="citation-147"/>
    <w:basedOn w:val="Paragrafoarenletra-tipolehenetsia"/>
    <w:rsid w:val="00C742C7"/>
  </w:style>
  <w:style w:type="character" w:styleId="citation-146" w:customStyle="1">
    <w:name w:val="citation-146"/>
    <w:basedOn w:val="Paragrafoarenletra-tipolehenetsia"/>
    <w:rsid w:val="00C742C7"/>
  </w:style>
  <w:style w:type="character" w:styleId="citation-145" w:customStyle="1">
    <w:name w:val="citation-145"/>
    <w:basedOn w:val="Paragrafoarenletra-tipolehenetsia"/>
    <w:rsid w:val="00C742C7"/>
  </w:style>
  <w:style w:type="character" w:styleId="citation-144" w:customStyle="1">
    <w:name w:val="citation-144"/>
    <w:basedOn w:val="Paragrafoarenletra-tipolehenetsia"/>
    <w:rsid w:val="00C742C7"/>
  </w:style>
  <w:style w:type="character" w:styleId="citation-143" w:customStyle="1">
    <w:name w:val="citation-143"/>
    <w:basedOn w:val="Paragrafoarenletra-tipolehenetsia"/>
    <w:rsid w:val="00C742C7"/>
  </w:style>
  <w:style w:type="character" w:styleId="citation-142" w:customStyle="1">
    <w:name w:val="citation-142"/>
    <w:basedOn w:val="Paragrafoarenletra-tipolehenetsia"/>
    <w:rsid w:val="00C742C7"/>
  </w:style>
  <w:style w:type="character" w:styleId="citation-141" w:customStyle="1">
    <w:name w:val="citation-141"/>
    <w:basedOn w:val="Paragrafoarenletra-tipolehenetsia"/>
    <w:rsid w:val="00C742C7"/>
  </w:style>
  <w:style w:type="character" w:styleId="citation-140" w:customStyle="1">
    <w:name w:val="citation-140"/>
    <w:basedOn w:val="Paragrafoarenletra-tipolehenetsia"/>
    <w:rsid w:val="00C742C7"/>
  </w:style>
  <w:style w:type="character" w:styleId="citation-139" w:customStyle="1">
    <w:name w:val="citation-139"/>
    <w:basedOn w:val="Paragrafoarenletra-tipolehenetsia"/>
    <w:rsid w:val="00C742C7"/>
  </w:style>
  <w:style w:type="character" w:styleId="citation-138" w:customStyle="1">
    <w:name w:val="citation-138"/>
    <w:basedOn w:val="Paragrafoarenletra-tipolehenetsia"/>
    <w:rsid w:val="00C742C7"/>
  </w:style>
  <w:style w:type="character" w:styleId="citation-137" w:customStyle="1">
    <w:name w:val="citation-137"/>
    <w:basedOn w:val="Paragrafoarenletra-tipolehenetsia"/>
    <w:rsid w:val="00C742C7"/>
  </w:style>
  <w:style w:type="character" w:styleId="citation-136" w:customStyle="1">
    <w:name w:val="citation-136"/>
    <w:basedOn w:val="Paragrafoarenletra-tipolehenetsia"/>
    <w:rsid w:val="00C742C7"/>
  </w:style>
  <w:style w:type="character" w:styleId="citation-135" w:customStyle="1">
    <w:name w:val="citation-135"/>
    <w:basedOn w:val="Paragrafoarenletra-tipolehenetsia"/>
    <w:rsid w:val="00C742C7"/>
  </w:style>
  <w:style w:type="character" w:styleId="citation-134" w:customStyle="1">
    <w:name w:val="citation-134"/>
    <w:basedOn w:val="Paragrafoarenletra-tipolehenetsia"/>
    <w:rsid w:val="00C742C7"/>
  </w:style>
  <w:style w:type="character" w:styleId="citation-133" w:customStyle="1">
    <w:name w:val="citation-133"/>
    <w:basedOn w:val="Paragrafoarenletra-tipolehenetsia"/>
    <w:rsid w:val="00C742C7"/>
  </w:style>
  <w:style w:type="character" w:styleId="citation-132" w:customStyle="1">
    <w:name w:val="citation-132"/>
    <w:basedOn w:val="Paragrafoarenletra-tipolehenetsia"/>
    <w:rsid w:val="00C742C7"/>
  </w:style>
  <w:style w:type="character" w:styleId="citation-833" w:customStyle="1">
    <w:name w:val="citation-833"/>
    <w:basedOn w:val="Paragrafoarenletra-tipolehenetsia"/>
    <w:rsid w:val="00C742C7"/>
  </w:style>
  <w:style w:type="character" w:styleId="citation-832" w:customStyle="1">
    <w:name w:val="citation-832"/>
    <w:basedOn w:val="Paragrafoarenletra-tipolehenetsia"/>
    <w:rsid w:val="00C742C7"/>
  </w:style>
  <w:style w:type="character" w:styleId="citation-831" w:customStyle="1">
    <w:name w:val="citation-831"/>
    <w:basedOn w:val="Paragrafoarenletra-tipolehenetsia"/>
    <w:rsid w:val="00C742C7"/>
  </w:style>
  <w:style w:type="character" w:styleId="citation-830" w:customStyle="1">
    <w:name w:val="citation-830"/>
    <w:basedOn w:val="Paragrafoarenletra-tipolehenetsia"/>
    <w:rsid w:val="00C742C7"/>
  </w:style>
  <w:style w:type="character" w:styleId="citation-829" w:customStyle="1">
    <w:name w:val="citation-829"/>
    <w:basedOn w:val="Paragrafoarenletra-tipolehenetsia"/>
    <w:rsid w:val="00C742C7"/>
  </w:style>
  <w:style w:type="character" w:styleId="citation-828" w:customStyle="1">
    <w:name w:val="citation-828"/>
    <w:basedOn w:val="Paragrafoarenletra-tipolehenetsia"/>
    <w:rsid w:val="00C742C7"/>
  </w:style>
  <w:style w:type="character" w:styleId="citation-827" w:customStyle="1">
    <w:name w:val="citation-827"/>
    <w:basedOn w:val="Paragrafoarenletra-tipolehenetsia"/>
    <w:rsid w:val="00C742C7"/>
  </w:style>
  <w:style w:type="character" w:styleId="citation-826" w:customStyle="1">
    <w:name w:val="citation-826"/>
    <w:basedOn w:val="Paragrafoarenletra-tipolehenetsia"/>
    <w:rsid w:val="00C742C7"/>
  </w:style>
  <w:style w:type="character" w:styleId="citation-825" w:customStyle="1">
    <w:name w:val="citation-825"/>
    <w:basedOn w:val="Paragrafoarenletra-tipolehenetsia"/>
    <w:rsid w:val="00C742C7"/>
  </w:style>
  <w:style w:type="character" w:styleId="citation-824" w:customStyle="1">
    <w:name w:val="citation-824"/>
    <w:basedOn w:val="Paragrafoarenletra-tipolehenetsia"/>
    <w:rsid w:val="00C742C7"/>
  </w:style>
  <w:style w:type="character" w:styleId="citation-823" w:customStyle="1">
    <w:name w:val="citation-823"/>
    <w:basedOn w:val="Paragrafoarenletra-tipolehenetsia"/>
    <w:rsid w:val="00C742C7"/>
  </w:style>
  <w:style w:type="character" w:styleId="citation-822" w:customStyle="1">
    <w:name w:val="citation-822"/>
    <w:basedOn w:val="Paragrafoarenletra-tipolehenetsia"/>
    <w:rsid w:val="00C742C7"/>
  </w:style>
  <w:style w:type="character" w:styleId="citation-821" w:customStyle="1">
    <w:name w:val="citation-821"/>
    <w:basedOn w:val="Paragrafoarenletra-tipolehenetsia"/>
    <w:rsid w:val="00C742C7"/>
  </w:style>
  <w:style w:type="character" w:styleId="citation-820" w:customStyle="1">
    <w:name w:val="citation-820"/>
    <w:basedOn w:val="Paragrafoarenletra-tipolehenetsia"/>
    <w:rsid w:val="00C742C7"/>
  </w:style>
  <w:style w:type="character" w:styleId="citation-819" w:customStyle="1">
    <w:name w:val="citation-819"/>
    <w:basedOn w:val="Paragrafoarenletra-tipolehenetsia"/>
    <w:rsid w:val="00C742C7"/>
  </w:style>
  <w:style w:type="character" w:styleId="citation-818" w:customStyle="1">
    <w:name w:val="citation-818"/>
    <w:basedOn w:val="Paragrafoarenletra-tipolehenetsia"/>
    <w:rsid w:val="00C742C7"/>
  </w:style>
  <w:style w:type="character" w:styleId="citation-817" w:customStyle="1">
    <w:name w:val="citation-817"/>
    <w:basedOn w:val="Paragrafoarenletra-tipolehenetsia"/>
    <w:rsid w:val="00C742C7"/>
  </w:style>
  <w:style w:type="character" w:styleId="citation-816" w:customStyle="1">
    <w:name w:val="citation-816"/>
    <w:basedOn w:val="Paragrafoarenletra-tipolehenetsia"/>
    <w:rsid w:val="00C742C7"/>
  </w:style>
  <w:style w:type="character" w:styleId="citation-815" w:customStyle="1">
    <w:name w:val="citation-815"/>
    <w:basedOn w:val="Paragrafoarenletra-tipolehenetsia"/>
    <w:rsid w:val="00C742C7"/>
  </w:style>
  <w:style w:type="character" w:styleId="citation-814" w:customStyle="1">
    <w:name w:val="citation-814"/>
    <w:basedOn w:val="Paragrafoarenletra-tipolehenetsia"/>
    <w:rsid w:val="00C742C7"/>
  </w:style>
  <w:style w:type="character" w:styleId="citation-813" w:customStyle="1">
    <w:name w:val="citation-813"/>
    <w:basedOn w:val="Paragrafoarenletra-tipolehenetsia"/>
    <w:rsid w:val="00C742C7"/>
  </w:style>
  <w:style w:type="character" w:styleId="citation-812" w:customStyle="1">
    <w:name w:val="citation-812"/>
    <w:basedOn w:val="Paragrafoarenletra-tipolehenetsia"/>
    <w:rsid w:val="00C742C7"/>
  </w:style>
  <w:style w:type="character" w:styleId="citation-811" w:customStyle="1">
    <w:name w:val="citation-811"/>
    <w:basedOn w:val="Paragrafoarenletra-tipolehenetsia"/>
    <w:rsid w:val="00C742C7"/>
  </w:style>
  <w:style w:type="character" w:styleId="citation-810" w:customStyle="1">
    <w:name w:val="citation-810"/>
    <w:basedOn w:val="Paragrafoarenletra-tipolehenetsia"/>
    <w:rsid w:val="00C742C7"/>
  </w:style>
  <w:style w:type="character" w:styleId="citation-809" w:customStyle="1">
    <w:name w:val="citation-809"/>
    <w:basedOn w:val="Paragrafoarenletra-tipolehenetsia"/>
    <w:rsid w:val="00C742C7"/>
  </w:style>
  <w:style w:type="character" w:styleId="citation-808" w:customStyle="1">
    <w:name w:val="citation-808"/>
    <w:basedOn w:val="Paragrafoarenletra-tipolehenetsia"/>
    <w:rsid w:val="00C742C7"/>
  </w:style>
  <w:style w:type="character" w:styleId="citation-807" w:customStyle="1">
    <w:name w:val="citation-807"/>
    <w:basedOn w:val="Paragrafoarenletra-tipolehenetsia"/>
    <w:rsid w:val="00C742C7"/>
  </w:style>
  <w:style w:type="character" w:styleId="citation-806" w:customStyle="1">
    <w:name w:val="citation-806"/>
    <w:basedOn w:val="Paragrafoarenletra-tipolehenetsia"/>
    <w:rsid w:val="00C742C7"/>
  </w:style>
  <w:style w:type="character" w:styleId="citation-805" w:customStyle="1">
    <w:name w:val="citation-805"/>
    <w:basedOn w:val="Paragrafoarenletra-tipolehenetsia"/>
    <w:rsid w:val="00C742C7"/>
  </w:style>
  <w:style w:type="character" w:styleId="citation-804" w:customStyle="1">
    <w:name w:val="citation-804"/>
    <w:basedOn w:val="Paragrafoarenletra-tipolehenetsia"/>
    <w:rsid w:val="00C742C7"/>
  </w:style>
  <w:style w:type="character" w:styleId="citation-803" w:customStyle="1">
    <w:name w:val="citation-803"/>
    <w:basedOn w:val="Paragrafoarenletra-tipolehenetsia"/>
    <w:rsid w:val="00C742C7"/>
  </w:style>
  <w:style w:type="character" w:styleId="citation-802" w:customStyle="1">
    <w:name w:val="citation-802"/>
    <w:basedOn w:val="Paragrafoarenletra-tipolehenetsia"/>
    <w:rsid w:val="00C742C7"/>
  </w:style>
  <w:style w:type="character" w:styleId="citation-801" w:customStyle="1">
    <w:name w:val="citation-801"/>
    <w:basedOn w:val="Paragrafoarenletra-tipolehenetsia"/>
    <w:rsid w:val="00C742C7"/>
  </w:style>
  <w:style w:type="character" w:styleId="citation-800" w:customStyle="1">
    <w:name w:val="citation-800"/>
    <w:basedOn w:val="Paragrafoarenletra-tipolehenetsia"/>
    <w:rsid w:val="00C742C7"/>
  </w:style>
  <w:style w:type="character" w:styleId="citation-799" w:customStyle="1">
    <w:name w:val="citation-799"/>
    <w:basedOn w:val="Paragrafoarenletra-tipolehenetsia"/>
    <w:rsid w:val="00C742C7"/>
  </w:style>
  <w:style w:type="character" w:styleId="citation-798" w:customStyle="1">
    <w:name w:val="citation-798"/>
    <w:basedOn w:val="Paragrafoarenletra-tipolehenetsia"/>
    <w:rsid w:val="00C742C7"/>
  </w:style>
  <w:style w:type="character" w:styleId="citation-797" w:customStyle="1">
    <w:name w:val="citation-797"/>
    <w:basedOn w:val="Paragrafoarenletra-tipolehenetsia"/>
    <w:rsid w:val="00C742C7"/>
  </w:style>
  <w:style w:type="character" w:styleId="citation-796" w:customStyle="1">
    <w:name w:val="citation-796"/>
    <w:basedOn w:val="Paragrafoarenletra-tipolehenetsia"/>
    <w:rsid w:val="00C742C7"/>
  </w:style>
  <w:style w:type="character" w:styleId="citation-795" w:customStyle="1">
    <w:name w:val="citation-795"/>
    <w:basedOn w:val="Paragrafoarenletra-tipolehenetsia"/>
    <w:rsid w:val="00C742C7"/>
  </w:style>
  <w:style w:type="character" w:styleId="citation-794" w:customStyle="1">
    <w:name w:val="citation-794"/>
    <w:basedOn w:val="Paragrafoarenletra-tipolehenetsia"/>
    <w:rsid w:val="00C742C7"/>
  </w:style>
  <w:style w:type="character" w:styleId="citation-793" w:customStyle="1">
    <w:name w:val="citation-793"/>
    <w:basedOn w:val="Paragrafoarenletra-tipolehenetsia"/>
    <w:rsid w:val="00C742C7"/>
  </w:style>
  <w:style w:type="character" w:styleId="citation-792" w:customStyle="1">
    <w:name w:val="citation-792"/>
    <w:basedOn w:val="Paragrafoarenletra-tipolehenetsia"/>
    <w:rsid w:val="00C742C7"/>
  </w:style>
  <w:style w:type="character" w:styleId="citation-791" w:customStyle="1">
    <w:name w:val="citation-791"/>
    <w:basedOn w:val="Paragrafoarenletra-tipolehenetsia"/>
    <w:rsid w:val="00C742C7"/>
  </w:style>
  <w:style w:type="character" w:styleId="citation-790" w:customStyle="1">
    <w:name w:val="citation-790"/>
    <w:basedOn w:val="Paragrafoarenletra-tipolehenetsia"/>
    <w:rsid w:val="00C742C7"/>
  </w:style>
  <w:style w:type="character" w:styleId="citation-789" w:customStyle="1">
    <w:name w:val="citation-789"/>
    <w:basedOn w:val="Paragrafoarenletra-tipolehenetsia"/>
    <w:rsid w:val="00C742C7"/>
  </w:style>
  <w:style w:type="character" w:styleId="citation-788" w:customStyle="1">
    <w:name w:val="citation-788"/>
    <w:basedOn w:val="Paragrafoarenletra-tipolehenetsia"/>
    <w:rsid w:val="00C742C7"/>
  </w:style>
  <w:style w:type="character" w:styleId="citation-787" w:customStyle="1">
    <w:name w:val="citation-787"/>
    <w:basedOn w:val="Paragrafoarenletra-tipolehenetsia"/>
    <w:rsid w:val="00C742C7"/>
  </w:style>
  <w:style w:type="character" w:styleId="citation-786" w:customStyle="1">
    <w:name w:val="citation-786"/>
    <w:basedOn w:val="Paragrafoarenletra-tipolehenetsia"/>
    <w:rsid w:val="00C742C7"/>
  </w:style>
  <w:style w:type="character" w:styleId="citation-785" w:customStyle="1">
    <w:name w:val="citation-785"/>
    <w:basedOn w:val="Paragrafoarenletra-tipolehenetsia"/>
    <w:rsid w:val="00C742C7"/>
  </w:style>
  <w:style w:type="character" w:styleId="citation-784" w:customStyle="1">
    <w:name w:val="citation-784"/>
    <w:basedOn w:val="Paragrafoarenletra-tipolehenetsia"/>
    <w:rsid w:val="00C742C7"/>
  </w:style>
  <w:style w:type="character" w:styleId="citation-783" w:customStyle="1">
    <w:name w:val="citation-783"/>
    <w:basedOn w:val="Paragrafoarenletra-tipolehenetsia"/>
    <w:rsid w:val="00C742C7"/>
  </w:style>
  <w:style w:type="character" w:styleId="citation-782" w:customStyle="1">
    <w:name w:val="citation-782"/>
    <w:basedOn w:val="Paragrafoarenletra-tipolehenetsia"/>
    <w:rsid w:val="00C742C7"/>
  </w:style>
  <w:style w:type="character" w:styleId="citation-781" w:customStyle="1">
    <w:name w:val="citation-781"/>
    <w:basedOn w:val="Paragrafoarenletra-tipolehenetsia"/>
    <w:rsid w:val="00C742C7"/>
  </w:style>
  <w:style w:type="character" w:styleId="citation-780" w:customStyle="1">
    <w:name w:val="citation-780"/>
    <w:basedOn w:val="Paragrafoarenletra-tipolehenetsia"/>
    <w:rsid w:val="00C742C7"/>
  </w:style>
  <w:style w:type="character" w:styleId="citation-779" w:customStyle="1">
    <w:name w:val="citation-779"/>
    <w:basedOn w:val="Paragrafoarenletra-tipolehenetsia"/>
    <w:rsid w:val="00C742C7"/>
  </w:style>
  <w:style w:type="character" w:styleId="citation-778" w:customStyle="1">
    <w:name w:val="citation-778"/>
    <w:basedOn w:val="Paragrafoarenletra-tipolehenetsia"/>
    <w:rsid w:val="00C742C7"/>
  </w:style>
  <w:style w:type="character" w:styleId="citation-777" w:customStyle="1">
    <w:name w:val="citation-777"/>
    <w:basedOn w:val="Paragrafoarenletra-tipolehenetsia"/>
    <w:rsid w:val="00C742C7"/>
  </w:style>
  <w:style w:type="character" w:styleId="citation-776" w:customStyle="1">
    <w:name w:val="citation-776"/>
    <w:basedOn w:val="Paragrafoarenletra-tipolehenetsia"/>
    <w:rsid w:val="00C742C7"/>
  </w:style>
  <w:style w:type="character" w:styleId="citation-775" w:customStyle="1">
    <w:name w:val="citation-775"/>
    <w:basedOn w:val="Paragrafoarenletra-tipolehenetsia"/>
    <w:rsid w:val="00C742C7"/>
  </w:style>
  <w:style w:type="character" w:styleId="citation-774" w:customStyle="1">
    <w:name w:val="citation-774"/>
    <w:basedOn w:val="Paragrafoarenletra-tipolehenetsia"/>
    <w:rsid w:val="00C742C7"/>
  </w:style>
  <w:style w:type="character" w:styleId="citation-773" w:customStyle="1">
    <w:name w:val="citation-773"/>
    <w:basedOn w:val="Paragrafoarenletra-tipolehenetsia"/>
    <w:rsid w:val="00C742C7"/>
  </w:style>
  <w:style w:type="character" w:styleId="citation-772" w:customStyle="1">
    <w:name w:val="citation-772"/>
    <w:basedOn w:val="Paragrafoarenletra-tipolehenetsia"/>
    <w:rsid w:val="00C742C7"/>
  </w:style>
  <w:style w:type="character" w:styleId="citation-771" w:customStyle="1">
    <w:name w:val="citation-771"/>
    <w:basedOn w:val="Paragrafoarenletra-tipolehenetsia"/>
    <w:rsid w:val="00C742C7"/>
  </w:style>
  <w:style w:type="character" w:styleId="citation-770" w:customStyle="1">
    <w:name w:val="citation-770"/>
    <w:basedOn w:val="Paragrafoarenletra-tipolehenetsia"/>
    <w:rsid w:val="00C742C7"/>
  </w:style>
  <w:style w:type="character" w:styleId="citation-769" w:customStyle="1">
    <w:name w:val="citation-769"/>
    <w:basedOn w:val="Paragrafoarenletra-tipolehenetsia"/>
    <w:rsid w:val="00C742C7"/>
  </w:style>
  <w:style w:type="character" w:styleId="citation-768" w:customStyle="1">
    <w:name w:val="citation-768"/>
    <w:basedOn w:val="Paragrafoarenletra-tipolehenetsia"/>
    <w:rsid w:val="00C742C7"/>
  </w:style>
  <w:style w:type="character" w:styleId="citation-767" w:customStyle="1">
    <w:name w:val="citation-767"/>
    <w:basedOn w:val="Paragrafoarenletra-tipolehenetsia"/>
    <w:rsid w:val="00C742C7"/>
  </w:style>
  <w:style w:type="character" w:styleId="citation-766" w:customStyle="1">
    <w:name w:val="citation-766"/>
    <w:basedOn w:val="Paragrafoarenletra-tipolehenetsia"/>
    <w:rsid w:val="00C742C7"/>
  </w:style>
  <w:style w:type="character" w:styleId="citation-765" w:customStyle="1">
    <w:name w:val="citation-765"/>
    <w:basedOn w:val="Paragrafoarenletra-tipolehenetsia"/>
    <w:rsid w:val="00C742C7"/>
  </w:style>
  <w:style w:type="character" w:styleId="citation-764" w:customStyle="1">
    <w:name w:val="citation-764"/>
    <w:basedOn w:val="Paragrafoarenletra-tipolehenetsia"/>
    <w:rsid w:val="00C742C7"/>
  </w:style>
  <w:style w:type="character" w:styleId="citation-763" w:customStyle="1">
    <w:name w:val="citation-763"/>
    <w:basedOn w:val="Paragrafoarenletra-tipolehenetsia"/>
    <w:rsid w:val="00C742C7"/>
  </w:style>
  <w:style w:type="character" w:styleId="citation-762" w:customStyle="1">
    <w:name w:val="citation-762"/>
    <w:basedOn w:val="Paragrafoarenletra-tipolehenetsia"/>
    <w:rsid w:val="00C742C7"/>
  </w:style>
  <w:style w:type="character" w:styleId="citation-761" w:customStyle="1">
    <w:name w:val="citation-761"/>
    <w:basedOn w:val="Paragrafoarenletra-tipolehenetsia"/>
    <w:rsid w:val="00C742C7"/>
  </w:style>
  <w:style w:type="character" w:styleId="citation-760" w:customStyle="1">
    <w:name w:val="citation-760"/>
    <w:basedOn w:val="Paragrafoarenletra-tipolehenetsia"/>
    <w:rsid w:val="00C742C7"/>
  </w:style>
  <w:style w:type="character" w:styleId="citation-759" w:customStyle="1">
    <w:name w:val="citation-759"/>
    <w:basedOn w:val="Paragrafoarenletra-tipolehenetsia"/>
    <w:rsid w:val="00C742C7"/>
  </w:style>
  <w:style w:type="character" w:styleId="citation-758" w:customStyle="1">
    <w:name w:val="citation-758"/>
    <w:basedOn w:val="Paragrafoarenletra-tipolehenetsia"/>
    <w:rsid w:val="00C742C7"/>
  </w:style>
  <w:style w:type="character" w:styleId="citation-757" w:customStyle="1">
    <w:name w:val="citation-757"/>
    <w:basedOn w:val="Paragrafoarenletra-tipolehenetsia"/>
    <w:rsid w:val="00C742C7"/>
  </w:style>
  <w:style w:type="character" w:styleId="citation-756" w:customStyle="1">
    <w:name w:val="citation-756"/>
    <w:basedOn w:val="Paragrafoarenletra-tipolehenetsia"/>
    <w:rsid w:val="00C742C7"/>
  </w:style>
  <w:style w:type="character" w:styleId="citation-755" w:customStyle="1">
    <w:name w:val="citation-755"/>
    <w:basedOn w:val="Paragrafoarenletra-tipolehenetsia"/>
    <w:rsid w:val="00C742C7"/>
  </w:style>
  <w:style w:type="character" w:styleId="citation-754" w:customStyle="1">
    <w:name w:val="citation-754"/>
    <w:basedOn w:val="Paragrafoarenletra-tipolehenetsia"/>
    <w:rsid w:val="00C742C7"/>
  </w:style>
  <w:style w:type="character" w:styleId="citation-753" w:customStyle="1">
    <w:name w:val="citation-753"/>
    <w:basedOn w:val="Paragrafoarenletra-tipolehenetsia"/>
    <w:rsid w:val="00C742C7"/>
  </w:style>
  <w:style w:type="character" w:styleId="citation-752" w:customStyle="1">
    <w:name w:val="citation-752"/>
    <w:basedOn w:val="Paragrafoarenletra-tipolehenetsia"/>
    <w:rsid w:val="00C742C7"/>
  </w:style>
  <w:style w:type="character" w:styleId="citation-751" w:customStyle="1">
    <w:name w:val="citation-751"/>
    <w:basedOn w:val="Paragrafoarenletra-tipolehenetsia"/>
    <w:rsid w:val="00C742C7"/>
  </w:style>
  <w:style w:type="character" w:styleId="citation-750" w:customStyle="1">
    <w:name w:val="citation-750"/>
    <w:basedOn w:val="Paragrafoarenletra-tipolehenetsia"/>
    <w:rsid w:val="00C742C7"/>
  </w:style>
  <w:style w:type="character" w:styleId="citation-749" w:customStyle="1">
    <w:name w:val="citation-749"/>
    <w:basedOn w:val="Paragrafoarenletra-tipolehenetsia"/>
    <w:rsid w:val="00C742C7"/>
  </w:style>
  <w:style w:type="character" w:styleId="citation-748" w:customStyle="1">
    <w:name w:val="citation-748"/>
    <w:basedOn w:val="Paragrafoarenletra-tipolehenetsia"/>
    <w:rsid w:val="00C742C7"/>
  </w:style>
  <w:style w:type="character" w:styleId="citation-747" w:customStyle="1">
    <w:name w:val="citation-747"/>
    <w:basedOn w:val="Paragrafoarenletra-tipolehenetsia"/>
    <w:rsid w:val="00C742C7"/>
  </w:style>
  <w:style w:type="character" w:styleId="citation-746" w:customStyle="1">
    <w:name w:val="citation-746"/>
    <w:basedOn w:val="Paragrafoarenletra-tipolehenetsia"/>
    <w:rsid w:val="00C742C7"/>
  </w:style>
  <w:style w:type="character" w:styleId="citation-745" w:customStyle="1">
    <w:name w:val="citation-745"/>
    <w:basedOn w:val="Paragrafoarenletra-tipolehenetsia"/>
    <w:rsid w:val="00C742C7"/>
  </w:style>
  <w:style w:type="character" w:styleId="citation-744" w:customStyle="1">
    <w:name w:val="citation-744"/>
    <w:basedOn w:val="Paragrafoarenletra-tipolehenetsia"/>
    <w:rsid w:val="00C742C7"/>
  </w:style>
  <w:style w:type="character" w:styleId="citation-743" w:customStyle="1">
    <w:name w:val="citation-743"/>
    <w:basedOn w:val="Paragrafoarenletra-tipolehenetsia"/>
    <w:rsid w:val="00C742C7"/>
  </w:style>
  <w:style w:type="character" w:styleId="citation-742" w:customStyle="1">
    <w:name w:val="citation-742"/>
    <w:basedOn w:val="Paragrafoarenletra-tipolehenetsia"/>
    <w:rsid w:val="00C742C7"/>
  </w:style>
  <w:style w:type="character" w:styleId="citation-741" w:customStyle="1">
    <w:name w:val="citation-741"/>
    <w:basedOn w:val="Paragrafoarenletra-tipolehenetsia"/>
    <w:rsid w:val="00C742C7"/>
  </w:style>
  <w:style w:type="character" w:styleId="citation-740" w:customStyle="1">
    <w:name w:val="citation-740"/>
    <w:basedOn w:val="Paragrafoarenletra-tipolehenetsia"/>
    <w:rsid w:val="00C742C7"/>
  </w:style>
  <w:style w:type="character" w:styleId="citation-739" w:customStyle="1">
    <w:name w:val="citation-739"/>
    <w:basedOn w:val="Paragrafoarenletra-tipolehenetsia"/>
    <w:rsid w:val="00C742C7"/>
  </w:style>
  <w:style w:type="character" w:styleId="citation-738" w:customStyle="1">
    <w:name w:val="citation-738"/>
    <w:basedOn w:val="Paragrafoarenletra-tipolehenetsia"/>
    <w:rsid w:val="00C742C7"/>
  </w:style>
  <w:style w:type="character" w:styleId="citation-737" w:customStyle="1">
    <w:name w:val="citation-737"/>
    <w:basedOn w:val="Paragrafoarenletra-tipolehenetsia"/>
    <w:rsid w:val="00C742C7"/>
  </w:style>
  <w:style w:type="character" w:styleId="citation-736" w:customStyle="1">
    <w:name w:val="citation-736"/>
    <w:basedOn w:val="Paragrafoarenletra-tipolehenetsia"/>
    <w:rsid w:val="00C742C7"/>
  </w:style>
  <w:style w:type="character" w:styleId="citation-735" w:customStyle="1">
    <w:name w:val="citation-735"/>
    <w:basedOn w:val="Paragrafoarenletra-tipolehenetsia"/>
    <w:rsid w:val="00C742C7"/>
  </w:style>
  <w:style w:type="character" w:styleId="citation-734" w:customStyle="1">
    <w:name w:val="citation-734"/>
    <w:basedOn w:val="Paragrafoarenletra-tipolehenetsia"/>
    <w:rsid w:val="00C742C7"/>
  </w:style>
  <w:style w:type="character" w:styleId="citation-733" w:customStyle="1">
    <w:name w:val="citation-733"/>
    <w:basedOn w:val="Paragrafoarenletra-tipolehenetsia"/>
    <w:rsid w:val="00C742C7"/>
  </w:style>
  <w:style w:type="character" w:styleId="citation-732" w:customStyle="1">
    <w:name w:val="citation-732"/>
    <w:basedOn w:val="Paragrafoarenletra-tipolehenetsia"/>
    <w:rsid w:val="00C742C7"/>
  </w:style>
  <w:style w:type="character" w:styleId="citation-731" w:customStyle="1">
    <w:name w:val="citation-731"/>
    <w:basedOn w:val="Paragrafoarenletra-tipolehenetsia"/>
    <w:rsid w:val="00C742C7"/>
  </w:style>
  <w:style w:type="character" w:styleId="citation-730" w:customStyle="1">
    <w:name w:val="citation-730"/>
    <w:basedOn w:val="Paragrafoarenletra-tipolehenetsia"/>
    <w:rsid w:val="00C742C7"/>
  </w:style>
  <w:style w:type="character" w:styleId="citation-729" w:customStyle="1">
    <w:name w:val="citation-729"/>
    <w:basedOn w:val="Paragrafoarenletra-tipolehenetsia"/>
    <w:rsid w:val="00C742C7"/>
  </w:style>
  <w:style w:type="character" w:styleId="citation-728" w:customStyle="1">
    <w:name w:val="citation-728"/>
    <w:basedOn w:val="Paragrafoarenletra-tipolehenetsia"/>
    <w:rsid w:val="00C742C7"/>
  </w:style>
  <w:style w:type="character" w:styleId="citation-727" w:customStyle="1">
    <w:name w:val="citation-727"/>
    <w:basedOn w:val="Paragrafoarenletra-tipolehenetsia"/>
    <w:rsid w:val="00C742C7"/>
  </w:style>
  <w:style w:type="character" w:styleId="citation-726" w:customStyle="1">
    <w:name w:val="citation-726"/>
    <w:basedOn w:val="Paragrafoarenletra-tipolehenetsia"/>
    <w:rsid w:val="00C742C7"/>
  </w:style>
  <w:style w:type="character" w:styleId="citation-725" w:customStyle="1">
    <w:name w:val="citation-725"/>
    <w:basedOn w:val="Paragrafoarenletra-tipolehenetsia"/>
    <w:rsid w:val="00C742C7"/>
  </w:style>
  <w:style w:type="character" w:styleId="citation-724" w:customStyle="1">
    <w:name w:val="citation-724"/>
    <w:basedOn w:val="Paragrafoarenletra-tipolehenetsia"/>
    <w:rsid w:val="00C742C7"/>
  </w:style>
  <w:style w:type="character" w:styleId="citation-723" w:customStyle="1">
    <w:name w:val="citation-723"/>
    <w:basedOn w:val="Paragrafoarenletra-tipolehenetsia"/>
    <w:rsid w:val="00C742C7"/>
  </w:style>
  <w:style w:type="character" w:styleId="citation-722" w:customStyle="1">
    <w:name w:val="citation-722"/>
    <w:basedOn w:val="Paragrafoarenletra-tipolehenetsia"/>
    <w:rsid w:val="00C742C7"/>
  </w:style>
  <w:style w:type="character" w:styleId="citation-721" w:customStyle="1">
    <w:name w:val="citation-721"/>
    <w:basedOn w:val="Paragrafoarenletra-tipolehenetsia"/>
    <w:rsid w:val="00C742C7"/>
  </w:style>
  <w:style w:type="character" w:styleId="citation-720" w:customStyle="1">
    <w:name w:val="citation-720"/>
    <w:basedOn w:val="Paragrafoarenletra-tipolehenetsia"/>
    <w:rsid w:val="00C742C7"/>
  </w:style>
  <w:style w:type="character" w:styleId="citation-719" w:customStyle="1">
    <w:name w:val="citation-719"/>
    <w:basedOn w:val="Paragrafoarenletra-tipolehenetsia"/>
    <w:rsid w:val="00C742C7"/>
  </w:style>
  <w:style w:type="character" w:styleId="citation-718" w:customStyle="1">
    <w:name w:val="citation-718"/>
    <w:basedOn w:val="Paragrafoarenletra-tipolehenetsia"/>
    <w:rsid w:val="00C742C7"/>
  </w:style>
  <w:style w:type="character" w:styleId="citation-717" w:customStyle="1">
    <w:name w:val="citation-717"/>
    <w:basedOn w:val="Paragrafoarenletra-tipolehenetsia"/>
    <w:rsid w:val="00C742C7"/>
  </w:style>
  <w:style w:type="character" w:styleId="citation-716" w:customStyle="1">
    <w:name w:val="citation-716"/>
    <w:basedOn w:val="Paragrafoarenletra-tipolehenetsia"/>
    <w:rsid w:val="00C742C7"/>
  </w:style>
  <w:style w:type="character" w:styleId="citation-715" w:customStyle="1">
    <w:name w:val="citation-715"/>
    <w:basedOn w:val="Paragrafoarenletra-tipolehenetsia"/>
    <w:rsid w:val="00C742C7"/>
  </w:style>
  <w:style w:type="character" w:styleId="citation-714" w:customStyle="1">
    <w:name w:val="citation-714"/>
    <w:basedOn w:val="Paragrafoarenletra-tipolehenetsia"/>
    <w:rsid w:val="00C742C7"/>
  </w:style>
  <w:style w:type="character" w:styleId="citation-713" w:customStyle="1">
    <w:name w:val="citation-713"/>
    <w:basedOn w:val="Paragrafoarenletra-tipolehenetsia"/>
    <w:rsid w:val="00C742C7"/>
  </w:style>
  <w:style w:type="character" w:styleId="citation-712" w:customStyle="1">
    <w:name w:val="citation-712"/>
    <w:basedOn w:val="Paragrafoarenletra-tipolehenetsia"/>
    <w:rsid w:val="00C742C7"/>
  </w:style>
  <w:style w:type="character" w:styleId="citation-711" w:customStyle="1">
    <w:name w:val="citation-711"/>
    <w:basedOn w:val="Paragrafoarenletra-tipolehenetsia"/>
    <w:rsid w:val="00C742C7"/>
  </w:style>
  <w:style w:type="character" w:styleId="citation-710" w:customStyle="1">
    <w:name w:val="citation-710"/>
    <w:basedOn w:val="Paragrafoarenletra-tipolehenetsia"/>
    <w:rsid w:val="00C742C7"/>
  </w:style>
  <w:style w:type="character" w:styleId="citation-709" w:customStyle="1">
    <w:name w:val="citation-709"/>
    <w:basedOn w:val="Paragrafoarenletra-tipolehenetsia"/>
    <w:rsid w:val="00C742C7"/>
  </w:style>
  <w:style w:type="character" w:styleId="citation-708" w:customStyle="1">
    <w:name w:val="citation-708"/>
    <w:basedOn w:val="Paragrafoarenletra-tipolehenetsia"/>
    <w:rsid w:val="00C742C7"/>
  </w:style>
  <w:style w:type="character" w:styleId="citation-707" w:customStyle="1">
    <w:name w:val="citation-707"/>
    <w:basedOn w:val="Paragrafoarenletra-tipolehenetsia"/>
    <w:rsid w:val="00C742C7"/>
  </w:style>
  <w:style w:type="character" w:styleId="citation-706" w:customStyle="1">
    <w:name w:val="citation-706"/>
    <w:basedOn w:val="Paragrafoarenletra-tipolehenetsia"/>
    <w:rsid w:val="00C742C7"/>
  </w:style>
  <w:style w:type="character" w:styleId="citation-705" w:customStyle="1">
    <w:name w:val="citation-705"/>
    <w:basedOn w:val="Paragrafoarenletra-tipolehenetsia"/>
    <w:rsid w:val="00C742C7"/>
  </w:style>
  <w:style w:type="character" w:styleId="citation-704" w:customStyle="1">
    <w:name w:val="citation-704"/>
    <w:basedOn w:val="Paragrafoarenletra-tipolehenetsia"/>
    <w:rsid w:val="00C742C7"/>
  </w:style>
  <w:style w:type="character" w:styleId="citation-703" w:customStyle="1">
    <w:name w:val="citation-703"/>
    <w:basedOn w:val="Paragrafoarenletra-tipolehenetsia"/>
    <w:rsid w:val="00C742C7"/>
  </w:style>
  <w:style w:type="character" w:styleId="citation-702" w:customStyle="1">
    <w:name w:val="citation-702"/>
    <w:basedOn w:val="Paragrafoarenletra-tipolehenetsia"/>
    <w:rsid w:val="00C742C7"/>
  </w:style>
  <w:style w:type="character" w:styleId="citation-701" w:customStyle="1">
    <w:name w:val="citation-701"/>
    <w:basedOn w:val="Paragrafoarenletra-tipolehenetsia"/>
    <w:rsid w:val="00C742C7"/>
  </w:style>
  <w:style w:type="character" w:styleId="citation-700" w:customStyle="1">
    <w:name w:val="citation-700"/>
    <w:basedOn w:val="Paragrafoarenletra-tipolehenetsia"/>
    <w:rsid w:val="00C742C7"/>
  </w:style>
  <w:style w:type="character" w:styleId="citation-699" w:customStyle="1">
    <w:name w:val="citation-699"/>
    <w:basedOn w:val="Paragrafoarenletra-tipolehenetsia"/>
    <w:rsid w:val="00C742C7"/>
  </w:style>
  <w:style w:type="character" w:styleId="citation-698" w:customStyle="1">
    <w:name w:val="citation-698"/>
    <w:basedOn w:val="Paragrafoarenletra-tipolehenetsia"/>
    <w:rsid w:val="00C742C7"/>
  </w:style>
  <w:style w:type="character" w:styleId="citation-697" w:customStyle="1">
    <w:name w:val="citation-697"/>
    <w:basedOn w:val="Paragrafoarenletra-tipolehenetsia"/>
    <w:rsid w:val="00C742C7"/>
  </w:style>
  <w:style w:type="character" w:styleId="citation-696" w:customStyle="1">
    <w:name w:val="citation-696"/>
    <w:basedOn w:val="Paragrafoarenletra-tipolehenetsia"/>
    <w:rsid w:val="00C742C7"/>
  </w:style>
  <w:style w:type="character" w:styleId="citation-695" w:customStyle="1">
    <w:name w:val="citation-695"/>
    <w:basedOn w:val="Paragrafoarenletra-tipolehenetsia"/>
    <w:rsid w:val="00C742C7"/>
  </w:style>
  <w:style w:type="character" w:styleId="citation-694" w:customStyle="1">
    <w:name w:val="citation-694"/>
    <w:basedOn w:val="Paragrafoarenletra-tipolehenetsia"/>
    <w:rsid w:val="00C742C7"/>
  </w:style>
  <w:style w:type="character" w:styleId="citation-693" w:customStyle="1">
    <w:name w:val="citation-693"/>
    <w:basedOn w:val="Paragrafoarenletra-tipolehenetsia"/>
    <w:rsid w:val="00C742C7"/>
  </w:style>
  <w:style w:type="character" w:styleId="citation-692" w:customStyle="1">
    <w:name w:val="citation-692"/>
    <w:basedOn w:val="Paragrafoarenletra-tipolehenetsia"/>
    <w:rsid w:val="00C742C7"/>
  </w:style>
  <w:style w:type="character" w:styleId="citation-691" w:customStyle="1">
    <w:name w:val="citation-691"/>
    <w:basedOn w:val="Paragrafoarenletra-tipolehenetsia"/>
    <w:rsid w:val="00C742C7"/>
  </w:style>
  <w:style w:type="character" w:styleId="TarterikezKar" w:customStyle="1">
    <w:name w:val="Tarterik ez Kar"/>
    <w:basedOn w:val="Paragrafoarenletra-tipolehenetsia"/>
    <w:link w:val="Tarterikez"/>
    <w:uiPriority w:val="1"/>
    <w:rsid w:val="005E4B8F"/>
  </w:style>
  <w:style w:type="paragraph" w:styleId="EA2">
    <w:name w:val="toc 2"/>
    <w:basedOn w:val="Normala"/>
    <w:next w:val="Normala"/>
    <w:autoRedefine/>
    <w:uiPriority w:val="39"/>
    <w:unhideWhenUsed/>
    <w:rsid w:val="00721D1A"/>
    <w:pPr>
      <w:spacing w:after="100" w:line="259" w:lineRule="auto"/>
      <w:ind w:left="220"/>
    </w:pPr>
    <w:rPr>
      <w:rFonts w:cs="Times New Roman"/>
      <w:lang w:val="eu-ES" w:eastAsia="eu-ES"/>
    </w:rPr>
  </w:style>
  <w:style w:type="paragraph" w:styleId="EA1">
    <w:name w:val="toc 1"/>
    <w:basedOn w:val="Normala"/>
    <w:next w:val="Normala"/>
    <w:autoRedefine/>
    <w:uiPriority w:val="39"/>
    <w:unhideWhenUsed/>
    <w:rsid w:val="00721D1A"/>
    <w:pPr>
      <w:spacing w:after="100" w:line="259" w:lineRule="auto"/>
    </w:pPr>
    <w:rPr>
      <w:rFonts w:cs="Times New Roman"/>
      <w:lang w:val="eu-ES" w:eastAsia="eu-ES"/>
    </w:rPr>
  </w:style>
  <w:style w:type="paragraph" w:styleId="EA3">
    <w:name w:val="toc 3"/>
    <w:basedOn w:val="Normala"/>
    <w:next w:val="Normala"/>
    <w:autoRedefine/>
    <w:uiPriority w:val="39"/>
    <w:unhideWhenUsed/>
    <w:rsid w:val="00721D1A"/>
    <w:pPr>
      <w:spacing w:after="100" w:line="259" w:lineRule="auto"/>
      <w:ind w:left="440"/>
    </w:pPr>
    <w:rPr>
      <w:rFonts w:cs="Times New Roman"/>
      <w:lang w:val="eu-ES" w:eastAsia="eu-ES"/>
    </w:rPr>
  </w:style>
  <w:style w:type="table" w:styleId="5sareta-taulailuna-1enfasia">
    <w:name w:val="Grid Table 5 Dark Accent 1"/>
    <w:basedOn w:val="Taulanormala"/>
    <w:uiPriority w:val="50"/>
    <w:rsid w:val="00D3238E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4sareta-taula-1enfasia">
    <w:name w:val="Grid Table 4 Accent 1"/>
    <w:basedOn w:val="Taulanormala"/>
    <w:uiPriority w:val="49"/>
    <w:rsid w:val="00D3238E"/>
    <w:pPr>
      <w:spacing w:after="0" w:line="240" w:lineRule="auto"/>
    </w:pPr>
    <w:tblPr>
      <w:tblStyleRowBandSize w:val="1"/>
      <w:tblStyleColBandSize w:val="1"/>
      <w:tblBorders>
        <w:top w:val="single" w:color="95B3D7" w:themeColor="accent1" w:themeTint="99" w:sz="4" w:space="0"/>
        <w:left w:val="single" w:color="95B3D7" w:themeColor="accent1" w:themeTint="99" w:sz="4" w:space="0"/>
        <w:bottom w:val="single" w:color="95B3D7" w:themeColor="accent1" w:themeTint="99" w:sz="4" w:space="0"/>
        <w:right w:val="single" w:color="95B3D7" w:themeColor="accent1" w:themeTint="99" w:sz="4" w:space="0"/>
        <w:insideH w:val="single" w:color="95B3D7" w:themeColor="accent1" w:themeTint="99" w:sz="4" w:space="0"/>
        <w:insideV w:val="single" w:color="95B3D7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4F81BD" w:themeColor="accent1" w:sz="4" w:space="0"/>
          <w:left w:val="single" w:color="4F81BD" w:themeColor="accent1" w:sz="4" w:space="0"/>
          <w:bottom w:val="single" w:color="4F81BD" w:themeColor="accent1" w:sz="4" w:space="0"/>
          <w:right w:val="single" w:color="4F81BD" w:themeColor="accent1" w:sz="4" w:space="0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color="4F81BD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styleId="whitespace-normal" w:customStyle="1">
    <w:name w:val="whitespace-normal"/>
    <w:basedOn w:val="Normala"/>
    <w:rsid w:val="001850E1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u-ES" w:eastAsia="eu-ES"/>
    </w:rPr>
  </w:style>
  <w:style w:type="paragraph" w:styleId="textogeneral" w:customStyle="1">
    <w:name w:val="texto general"/>
    <w:basedOn w:val="Normala"/>
    <w:rsid w:val="005B7239"/>
    <w:pPr>
      <w:widowControl w:val="0"/>
      <w:suppressAutoHyphens/>
      <w:overflowPunct w:val="0"/>
      <w:autoSpaceDE w:val="0"/>
      <w:spacing w:before="120" w:after="120" w:line="240" w:lineRule="auto"/>
      <w:ind w:left="540" w:right="180"/>
      <w:textAlignment w:val="baseline"/>
    </w:pPr>
    <w:rPr>
      <w:rFonts w:ascii="Verdana" w:hAnsi="Verdana" w:eastAsia="Times New Roman" w:cs="Times New Roman"/>
      <w:kern w:val="1"/>
      <w:sz w:val="18"/>
      <w:lang w:val="es-E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82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232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625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4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84421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7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4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25458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42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22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15164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59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62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07191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235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34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1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101535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53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505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3699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769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38526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55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59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92968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665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89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2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66754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27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26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11286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98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387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1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7223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100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07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3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03714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88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8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06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4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3834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00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06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77226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57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238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23480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3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96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0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11322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2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989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2107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8724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78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3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7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12360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096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911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0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62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43031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16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05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3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03505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5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223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83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712511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00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678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6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934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7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27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png" Id="rId13" /><Relationship Type="http://schemas.openxmlformats.org/officeDocument/2006/relationships/image" Target="media/image7.png" Id="rId18" /><Relationship Type="http://schemas.openxmlformats.org/officeDocument/2006/relationships/image" Target="media/image15.png" Id="rId26" /><Relationship Type="http://schemas.openxmlformats.org/officeDocument/2006/relationships/theme" Target="theme/theme1.xml" Id="rId39" /><Relationship Type="http://schemas.openxmlformats.org/officeDocument/2006/relationships/customXml" Target="../customXml/item3.xml" Id="rId3" /><Relationship Type="http://schemas.openxmlformats.org/officeDocument/2006/relationships/image" Target="media/image10.png" Id="rId21" /><Relationship Type="http://schemas.openxmlformats.org/officeDocument/2006/relationships/image" Target="media/image23.png" Id="rId34" /><Relationship Type="http://schemas.openxmlformats.org/officeDocument/2006/relationships/styles" Target="styles.xml" Id="rId7" /><Relationship Type="http://schemas.openxmlformats.org/officeDocument/2006/relationships/image" Target="media/image1.jpg" Id="rId12" /><Relationship Type="http://schemas.openxmlformats.org/officeDocument/2006/relationships/image" Target="media/image6.png" Id="rId17" /><Relationship Type="http://schemas.openxmlformats.org/officeDocument/2006/relationships/image" Target="media/image14.png" Id="rId25" /><Relationship Type="http://schemas.openxmlformats.org/officeDocument/2006/relationships/image" Target="media/image22.png" Id="rId33" /><Relationship Type="http://schemas.openxmlformats.org/officeDocument/2006/relationships/fontTable" Target="fontTable.xml" Id="rId38" /><Relationship Type="http://schemas.openxmlformats.org/officeDocument/2006/relationships/customXml" Target="../customXml/item2.xml" Id="rId2" /><Relationship Type="http://schemas.openxmlformats.org/officeDocument/2006/relationships/image" Target="media/image5.png" Id="rId16" /><Relationship Type="http://schemas.openxmlformats.org/officeDocument/2006/relationships/image" Target="media/image9.png" Id="rId20" /><Relationship Type="http://schemas.openxmlformats.org/officeDocument/2006/relationships/image" Target="media/image18.png" Id="rId29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image" Target="media/image13.png" Id="rId24" /><Relationship Type="http://schemas.openxmlformats.org/officeDocument/2006/relationships/image" Target="media/image21.png" Id="rId32" /><Relationship Type="http://schemas.openxmlformats.org/officeDocument/2006/relationships/footer" Target="footer1.xml" Id="rId37" /><Relationship Type="http://schemas.openxmlformats.org/officeDocument/2006/relationships/customXml" Target="../customXml/item5.xml" Id="rId5" /><Relationship Type="http://schemas.openxmlformats.org/officeDocument/2006/relationships/image" Target="media/image4.png" Id="rId15" /><Relationship Type="http://schemas.openxmlformats.org/officeDocument/2006/relationships/image" Target="media/image12.png" Id="rId23" /><Relationship Type="http://schemas.openxmlformats.org/officeDocument/2006/relationships/image" Target="media/image17.png" Id="rId28" /><Relationship Type="http://schemas.openxmlformats.org/officeDocument/2006/relationships/header" Target="header1.xml" Id="rId36" /><Relationship Type="http://schemas.openxmlformats.org/officeDocument/2006/relationships/footnotes" Target="footnotes.xml" Id="rId10" /><Relationship Type="http://schemas.openxmlformats.org/officeDocument/2006/relationships/image" Target="media/image8.png" Id="rId19" /><Relationship Type="http://schemas.openxmlformats.org/officeDocument/2006/relationships/image" Target="media/image20.png" Id="rId31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image" Target="media/image3.png" Id="rId14" /><Relationship Type="http://schemas.openxmlformats.org/officeDocument/2006/relationships/image" Target="media/image11.png" Id="rId22" /><Relationship Type="http://schemas.openxmlformats.org/officeDocument/2006/relationships/image" Target="media/image16.png" Id="rId27" /><Relationship Type="http://schemas.openxmlformats.org/officeDocument/2006/relationships/image" Target="media/image19.png" Id="rId30" /><Relationship Type="http://schemas.openxmlformats.org/officeDocument/2006/relationships/image" Target="media/image24.png" Id="rId35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Urratsez-urratseko motorren funtzionamendua, driverren erregulazioa eta DC-DC erregulatzaileen parametrizazioa nola egin behar den aztertzeaz gain, estainatze-teknika praktikoekin osatu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26C5034DEF31469D687DC74110F0C4" ma:contentTypeVersion="18" ma:contentTypeDescription="Create a new document." ma:contentTypeScope="" ma:versionID="9749a2b4cca231bc632c3989b365264d">
  <xsd:schema xmlns:xsd="http://www.w3.org/2001/XMLSchema" xmlns:xs="http://www.w3.org/2001/XMLSchema" xmlns:p="http://schemas.microsoft.com/office/2006/metadata/properties" xmlns:ns2="fab0e02d-7b70-4413-b572-d44f1292ffc6" xmlns:ns3="328b14d6-6e2c-4870-bd3d-20a4f0e49c9e" targetNamespace="http://schemas.microsoft.com/office/2006/metadata/properties" ma:root="true" ma:fieldsID="ce32c62b3fb0868ee579d14af5c7af3f" ns2:_="" ns3:_="">
    <xsd:import namespace="fab0e02d-7b70-4413-b572-d44f1292ffc6"/>
    <xsd:import namespace="328b14d6-6e2c-4870-bd3d-20a4f0e49c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b0e02d-7b70-4413-b572-d44f1292ff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8748ed3-a044-4069-afca-14a5a74919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8b14d6-6e2c-4870-bd3d-20a4f0e49c9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84c96b-0302-40db-b824-a3a76ee72efe}" ma:internalName="TaxCatchAll" ma:showField="CatchAllData" ma:web="328b14d6-6e2c-4870-bd3d-20a4f0e49c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b0e02d-7b70-4413-b572-d44f1292ffc6">
      <Terms xmlns="http://schemas.microsoft.com/office/infopath/2007/PartnerControls"/>
    </lcf76f155ced4ddcb4097134ff3c332f>
    <TaxCatchAll xmlns="328b14d6-6e2c-4870-bd3d-20a4f0e49c9e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F5BBACA-C442-4ED8-85FB-680A99FEABF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7283763-6264-47AE-B8FE-81EDA7DB4A33}"/>
</file>

<file path=customXml/itemProps4.xml><?xml version="1.0" encoding="utf-8"?>
<ds:datastoreItem xmlns:ds="http://schemas.openxmlformats.org/officeDocument/2006/customXml" ds:itemID="{66E66221-0E29-4D90-90E4-E90D51F99993}">
  <ds:schemaRefs>
    <ds:schemaRef ds:uri="http://schemas.microsoft.com/office/2006/metadata/properties"/>
    <ds:schemaRef ds:uri="http://schemas.microsoft.com/office/infopath/2007/PartnerControls"/>
    <ds:schemaRef ds:uri="fab0e02d-7b70-4413-b572-d44f1292ffc6"/>
    <ds:schemaRef ds:uri="328b14d6-6e2c-4870-bd3d-20a4f0e49c9e"/>
  </ds:schemaRefs>
</ds:datastoreItem>
</file>

<file path=customXml/itemProps5.xml><?xml version="1.0" encoding="utf-8"?>
<ds:datastoreItem xmlns:ds="http://schemas.openxmlformats.org/officeDocument/2006/customXml" ds:itemID="{C5AF448F-D72A-4D8B-9DF2-12984EE2D98F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Manager/>
  <ap:Company/>
  <ap:SharedDoc>false</ap:SharedDoc>
  <ap:HyperlinkBase/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Osagaien soldadura, motorren driver-en erregulazioa eta DC-DC bihurgailuak</dc:subject>
  <dc:creator>Tknika-koa moldatua</dc:creator>
  <cp:keywords/>
  <dc:description>generated by python-docx</dc:description>
  <cp:lastModifiedBy>lerrasti</cp:lastModifiedBy>
  <cp:revision>16</cp:revision>
  <dcterms:created xsi:type="dcterms:W3CDTF">2025-07-08T08:37:00Z</dcterms:created>
  <dcterms:modified xsi:type="dcterms:W3CDTF">2025-11-13T12:34:10Z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0x010100B026C5034DEF31469D687DC74110F0C4</vt:lpwstr>
  </property>
  <property fmtid="{D5CDD505-2E9C-101B-9397-08002B2CF9AE}" pid="3" name="MediaServiceImageTags">
    <vt:lpwstr/>
  </property>
</Properties>
</file>